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7114F">
      <w:pPr>
        <w:spacing w:before="0" w:after="0" w:line="408" w:lineRule="auto"/>
        <w:ind w:left="120"/>
        <w:jc w:val="center"/>
      </w:pPr>
      <w:bookmarkStart w:id="0" w:name="block-32144291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7DE8AEF9">
      <w:pPr>
        <w:spacing w:before="0" w:after="0" w:line="408" w:lineRule="auto"/>
        <w:ind w:left="120"/>
        <w:jc w:val="center"/>
      </w:pPr>
      <w:bookmarkStart w:id="1" w:name="599c772b-1c2c-414c-9fa0-86e4dc0ff531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Хабаровского края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2C513CCF">
      <w:pPr>
        <w:spacing w:before="0" w:after="0" w:line="408" w:lineRule="auto"/>
        <w:ind w:left="120"/>
        <w:jc w:val="center"/>
      </w:pPr>
    </w:p>
    <w:p w14:paraId="49DDA54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МАОУ "ЛИТ"</w:t>
      </w:r>
    </w:p>
    <w:p w14:paraId="164208A2">
      <w:pPr>
        <w:spacing w:before="0" w:after="0"/>
        <w:ind w:left="120"/>
        <w:jc w:val="left"/>
      </w:pPr>
    </w:p>
    <w:p w14:paraId="50FC823C">
      <w:pPr>
        <w:spacing w:before="0" w:after="0"/>
        <w:ind w:left="120"/>
        <w:jc w:val="left"/>
      </w:pPr>
    </w:p>
    <w:p w14:paraId="49B2BA6F">
      <w:pPr>
        <w:spacing w:before="0" w:after="0"/>
        <w:ind w:left="120"/>
        <w:jc w:val="left"/>
      </w:pPr>
    </w:p>
    <w:p w14:paraId="0DC7C819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2303"/>
        <w:gridCol w:w="3110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педсовета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2024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«[число]» [месяц]    2024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80909B1">
      <w:pPr>
        <w:spacing w:before="0" w:after="0"/>
        <w:ind w:left="120"/>
        <w:jc w:val="left"/>
      </w:pPr>
    </w:p>
    <w:p w14:paraId="2CED8A89">
      <w:pPr>
        <w:spacing w:before="0" w:after="0"/>
        <w:ind w:left="120"/>
        <w:jc w:val="left"/>
      </w:pPr>
    </w:p>
    <w:p w14:paraId="1400E544">
      <w:pPr>
        <w:spacing w:before="0" w:after="0"/>
        <w:ind w:left="120"/>
        <w:jc w:val="left"/>
      </w:pPr>
    </w:p>
    <w:p w14:paraId="18AB57D6">
      <w:pPr>
        <w:spacing w:before="0" w:after="0"/>
        <w:ind w:left="120"/>
        <w:jc w:val="left"/>
      </w:pPr>
    </w:p>
    <w:p w14:paraId="32B3F964">
      <w:pPr>
        <w:spacing w:before="0" w:after="0"/>
        <w:ind w:left="120"/>
        <w:jc w:val="left"/>
      </w:pPr>
    </w:p>
    <w:p w14:paraId="0ABFA6E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1FABF38A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4235488)</w:t>
      </w:r>
    </w:p>
    <w:p w14:paraId="7FB3E7D5">
      <w:pPr>
        <w:spacing w:before="0" w:after="0"/>
        <w:ind w:left="120"/>
        <w:jc w:val="center"/>
      </w:pPr>
    </w:p>
    <w:p w14:paraId="0F40F75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«Математика»</w:t>
      </w:r>
    </w:p>
    <w:p w14:paraId="6584790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5-6 классов </w:t>
      </w:r>
    </w:p>
    <w:p w14:paraId="1A16E583">
      <w:pPr>
        <w:spacing w:before="0" w:after="0"/>
        <w:ind w:left="120"/>
        <w:jc w:val="center"/>
      </w:pPr>
    </w:p>
    <w:p w14:paraId="30294DDF">
      <w:pPr>
        <w:spacing w:before="0" w:after="0"/>
        <w:ind w:left="120"/>
        <w:jc w:val="center"/>
      </w:pPr>
    </w:p>
    <w:p w14:paraId="6548F4B8">
      <w:pPr>
        <w:spacing w:before="0" w:after="0"/>
        <w:ind w:left="120"/>
        <w:jc w:val="center"/>
      </w:pPr>
    </w:p>
    <w:p w14:paraId="075BCFD1">
      <w:pPr>
        <w:spacing w:before="0" w:after="0"/>
        <w:ind w:left="120"/>
        <w:jc w:val="center"/>
      </w:pPr>
    </w:p>
    <w:p w14:paraId="12DEB937">
      <w:pPr>
        <w:spacing w:before="0" w:after="0"/>
        <w:ind w:left="120"/>
        <w:jc w:val="center"/>
      </w:pPr>
    </w:p>
    <w:p w14:paraId="349091ED">
      <w:pPr>
        <w:spacing w:before="0" w:after="0"/>
        <w:ind w:left="120"/>
        <w:jc w:val="center"/>
      </w:pPr>
    </w:p>
    <w:p w14:paraId="6368ECCE">
      <w:pPr>
        <w:spacing w:before="0" w:after="0"/>
        <w:jc w:val="both"/>
      </w:pPr>
    </w:p>
    <w:p w14:paraId="012597DD">
      <w:pPr>
        <w:spacing w:before="0" w:after="0"/>
        <w:ind w:left="120"/>
        <w:jc w:val="center"/>
      </w:pPr>
    </w:p>
    <w:p w14:paraId="5AD4D071">
      <w:pPr>
        <w:spacing w:before="0" w:after="0"/>
        <w:ind w:left="120"/>
        <w:jc w:val="center"/>
      </w:pPr>
      <w:bookmarkStart w:id="2" w:name="bc34a7f4-4026-4a2d-8185-cd5f043d8440"/>
      <w:r>
        <w:rPr>
          <w:rFonts w:ascii="Times New Roman" w:hAnsi="Times New Roman"/>
          <w:b/>
          <w:i w:val="0"/>
          <w:color w:val="000000"/>
          <w:sz w:val="28"/>
        </w:rPr>
        <w:t>город Хабаровск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3" w:name="33e14b86-74d9-40f7-89f9-3e3227438fe0"/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3"/>
    </w:p>
    <w:bookmarkEnd w:id="0"/>
    <w:p w14:paraId="5EB009A5">
      <w:pPr>
        <w:spacing w:before="0" w:after="0" w:line="264" w:lineRule="auto"/>
        <w:ind w:left="120"/>
        <w:jc w:val="both"/>
      </w:pPr>
      <w:bookmarkStart w:id="35" w:name="_GoBack"/>
      <w:bookmarkEnd w:id="35"/>
      <w:bookmarkStart w:id="4" w:name="block-32144292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0DDB2AB0">
      <w:pPr>
        <w:spacing w:before="0" w:after="0" w:line="264" w:lineRule="auto"/>
        <w:ind w:left="120"/>
        <w:jc w:val="both"/>
      </w:pPr>
    </w:p>
    <w:p w14:paraId="59745B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Приоритетными целями обучения математике в 5–6 классах являются:</w:t>
      </w:r>
    </w:p>
    <w:p w14:paraId="0188C34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23B97518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F172D19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4F1BE8A7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664BD4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222DEA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57C9C8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20E978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628197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469E57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166653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45E5CA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7E1A53D1">
      <w:pPr>
        <w:spacing w:before="0" w:after="0" w:line="264" w:lineRule="auto"/>
        <w:ind w:firstLine="600"/>
        <w:jc w:val="both"/>
      </w:pPr>
      <w:bookmarkStart w:id="5" w:name="b3bba1d8-96c6-4edf-a714-0cf8fa85e20b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«Математика» отводится 340 часов: в 5 классе – 204 часов (6 часов в неделю), в 6 классе – 204 часов (6 часов в неделю).</w:t>
      </w:r>
      <w:bookmarkEnd w:id="5"/>
    </w:p>
    <w:p w14:paraId="41C25150">
      <w:pPr>
        <w:sectPr>
          <w:pgSz w:w="11906" w:h="16383"/>
          <w:cols w:space="720" w:num="1"/>
        </w:sectPr>
      </w:pPr>
      <w:bookmarkStart w:id="6" w:name="block-32144292"/>
    </w:p>
    <w:bookmarkEnd w:id="4"/>
    <w:bookmarkEnd w:id="6"/>
    <w:p w14:paraId="4BB4FB7A">
      <w:pPr>
        <w:spacing w:before="0" w:after="0" w:line="264" w:lineRule="auto"/>
        <w:ind w:left="120"/>
        <w:jc w:val="both"/>
      </w:pPr>
      <w:bookmarkStart w:id="7" w:name="block-32144293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 </w:t>
      </w:r>
    </w:p>
    <w:p w14:paraId="213EB00A">
      <w:pPr>
        <w:spacing w:before="0" w:after="0" w:line="264" w:lineRule="auto"/>
        <w:ind w:left="120"/>
        <w:jc w:val="both"/>
      </w:pPr>
    </w:p>
    <w:p w14:paraId="02F154A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41499A53">
      <w:pPr>
        <w:spacing w:before="0" w:after="0" w:line="264" w:lineRule="auto"/>
        <w:ind w:left="120"/>
        <w:jc w:val="both"/>
      </w:pPr>
    </w:p>
    <w:p w14:paraId="276470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Натуральные числа и нуль</w:t>
      </w:r>
    </w:p>
    <w:p w14:paraId="7614DC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7B0BD7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2C6C3A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1596ED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6F6850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14:paraId="0686F0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050FD9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14:paraId="1D374F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6E5EF67D">
      <w:pPr>
        <w:spacing w:before="0" w:after="0" w:line="264" w:lineRule="auto"/>
        <w:ind w:firstLine="600"/>
        <w:jc w:val="both"/>
      </w:pPr>
      <w:bookmarkStart w:id="8" w:name="_Toc124426196"/>
      <w:bookmarkEnd w:id="8"/>
      <w:r>
        <w:rPr>
          <w:rFonts w:ascii="Times New Roman" w:hAnsi="Times New Roman"/>
          <w:b/>
          <w:i w:val="0"/>
          <w:color w:val="000000"/>
          <w:sz w:val="28"/>
        </w:rPr>
        <w:t>Дроби</w:t>
      </w:r>
    </w:p>
    <w:p w14:paraId="3E4F137A">
      <w:pPr>
        <w:spacing w:before="0" w:after="0" w:line="264" w:lineRule="auto"/>
        <w:ind w:firstLine="600"/>
        <w:jc w:val="both"/>
      </w:pPr>
      <w:bookmarkStart w:id="9" w:name="_Toc124426197"/>
      <w:bookmarkEnd w:id="9"/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4E66CE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01DAD0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5686DB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 w14:paraId="43F4C8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5D7C81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333A4E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214FD1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основных задач на дроби.</w:t>
      </w:r>
    </w:p>
    <w:p w14:paraId="4CBFCE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столбчатых диаграмм.</w:t>
      </w:r>
    </w:p>
    <w:p w14:paraId="53A06339">
      <w:pPr>
        <w:spacing w:before="0" w:after="0" w:line="264" w:lineRule="auto"/>
        <w:ind w:firstLine="600"/>
        <w:jc w:val="both"/>
      </w:pPr>
      <w:bookmarkStart w:id="10" w:name="_Toc124426198"/>
      <w:bookmarkEnd w:id="10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12190320">
      <w:pPr>
        <w:spacing w:before="0" w:after="0" w:line="264" w:lineRule="auto"/>
        <w:ind w:firstLine="600"/>
        <w:jc w:val="both"/>
      </w:pPr>
      <w:bookmarkStart w:id="11" w:name="_Toc124426200"/>
      <w:bookmarkEnd w:id="11"/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28D666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66F8AA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0784CD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736FEB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1F394F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3B46D3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Объём прямоугольного параллелепипеда, куба. Единицы измерения объёма.</w:t>
      </w:r>
    </w:p>
    <w:p w14:paraId="0CFE311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6176308B">
      <w:pPr>
        <w:spacing w:before="0" w:after="0" w:line="264" w:lineRule="auto"/>
        <w:ind w:left="120"/>
        <w:jc w:val="both"/>
      </w:pPr>
    </w:p>
    <w:p w14:paraId="30F3BB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Натуральные числа</w:t>
      </w:r>
    </w:p>
    <w:p w14:paraId="1FA2AB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104406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AE2FAA3">
      <w:pPr>
        <w:spacing w:before="0" w:after="0" w:line="264" w:lineRule="auto"/>
        <w:ind w:firstLine="600"/>
        <w:jc w:val="both"/>
      </w:pPr>
      <w:bookmarkStart w:id="12" w:name="_Toc124426201"/>
      <w:bookmarkEnd w:id="12"/>
      <w:r>
        <w:rPr>
          <w:rFonts w:ascii="Times New Roman" w:hAnsi="Times New Roman"/>
          <w:b/>
          <w:i w:val="0"/>
          <w:color w:val="000000"/>
          <w:sz w:val="28"/>
        </w:rPr>
        <w:t>Дроби</w:t>
      </w:r>
    </w:p>
    <w:p w14:paraId="5C4BC8C1">
      <w:pPr>
        <w:spacing w:before="0" w:after="0" w:line="264" w:lineRule="auto"/>
        <w:ind w:firstLine="600"/>
        <w:jc w:val="both"/>
      </w:pPr>
      <w:bookmarkStart w:id="13" w:name="_Toc124426202"/>
      <w:bookmarkEnd w:id="13"/>
      <w:r>
        <w:rPr>
          <w:rFonts w:ascii="Times New Roman" w:hAnsi="Times New Roman"/>
          <w:b w:val="0"/>
          <w:i w:val="0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646475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14:paraId="4E17E2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28E182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Положительные и отрицательные числа</w:t>
      </w:r>
    </w:p>
    <w:p w14:paraId="734FDA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8F9C7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385F5DB0">
      <w:pPr>
        <w:spacing w:before="0" w:after="0" w:line="264" w:lineRule="auto"/>
        <w:ind w:firstLine="600"/>
        <w:jc w:val="both"/>
      </w:pPr>
      <w:bookmarkStart w:id="14" w:name="_Toc124426203"/>
      <w:bookmarkEnd w:id="14"/>
      <w:r>
        <w:rPr>
          <w:rFonts w:ascii="Times New Roman" w:hAnsi="Times New Roman"/>
          <w:b/>
          <w:i w:val="0"/>
          <w:color w:val="000000"/>
          <w:sz w:val="28"/>
        </w:rPr>
        <w:t>Буквенные выражения</w:t>
      </w:r>
    </w:p>
    <w:p w14:paraId="495848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CEDBDDE">
      <w:pPr>
        <w:spacing w:before="0" w:after="0" w:line="264" w:lineRule="auto"/>
        <w:ind w:firstLine="600"/>
        <w:jc w:val="both"/>
      </w:pPr>
      <w:bookmarkStart w:id="15" w:name="_Toc124426204"/>
      <w:bookmarkEnd w:id="15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6D6F43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3A497C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3E1E1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65D454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 w14:paraId="10A085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543ED686">
      <w:pPr>
        <w:spacing w:before="0" w:after="0" w:line="264" w:lineRule="auto"/>
        <w:ind w:firstLine="600"/>
        <w:jc w:val="both"/>
      </w:pPr>
      <w:bookmarkStart w:id="16" w:name="_Toc124426205"/>
      <w:bookmarkEnd w:id="16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78A364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3B0E8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23A6C0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06211A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14FFC1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Симметрия: центральная, осевая и зеркальная симметрии.</w:t>
      </w:r>
    </w:p>
    <w:p w14:paraId="10BF96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Построение симметричных фигур.</w:t>
      </w:r>
    </w:p>
    <w:p w14:paraId="2E67F7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EB1FB9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14:paraId="519FFE3A">
      <w:pPr>
        <w:sectPr>
          <w:pgSz w:w="11906" w:h="16383"/>
          <w:cols w:space="720" w:num="1"/>
        </w:sectPr>
      </w:pPr>
      <w:bookmarkStart w:id="17" w:name="block-32144293"/>
    </w:p>
    <w:bookmarkEnd w:id="7"/>
    <w:bookmarkEnd w:id="17"/>
    <w:p w14:paraId="04BF69F0">
      <w:pPr>
        <w:spacing w:before="0" w:after="0" w:line="264" w:lineRule="auto"/>
        <w:ind w:left="120"/>
        <w:jc w:val="both"/>
      </w:pPr>
      <w:bookmarkStart w:id="18" w:name="block-32144294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4335B97B">
      <w:pPr>
        <w:spacing w:before="0" w:after="0" w:line="264" w:lineRule="auto"/>
        <w:ind w:left="120"/>
        <w:jc w:val="both"/>
      </w:pPr>
    </w:p>
    <w:p w14:paraId="5707D33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76EB5548">
      <w:pPr>
        <w:spacing w:before="0" w:after="0" w:line="264" w:lineRule="auto"/>
        <w:ind w:left="120"/>
        <w:jc w:val="both"/>
      </w:pPr>
    </w:p>
    <w:p w14:paraId="748483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«Математика» характеризуются:</w:t>
      </w:r>
    </w:p>
    <w:p w14:paraId="2F1547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6F63BB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B7949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72298F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75E83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6F3592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6A19E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105E84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21C0A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7D9B8B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AE4C0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4722C6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51290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159809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05182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287554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C6FC8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8A749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7526B0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511D13F">
      <w:pPr>
        <w:spacing w:before="0" w:after="0" w:line="264" w:lineRule="auto"/>
        <w:ind w:left="120"/>
        <w:jc w:val="both"/>
      </w:pPr>
    </w:p>
    <w:p w14:paraId="127270A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1BC0D91">
      <w:pPr>
        <w:spacing w:before="0" w:after="0" w:line="264" w:lineRule="auto"/>
        <w:ind w:left="120"/>
        <w:jc w:val="both"/>
      </w:pPr>
    </w:p>
    <w:p w14:paraId="5E5DD6E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3933CF9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E0875F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411B4ED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6C8E529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AEDF4D4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D9AC795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B7BE6A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695C0CFD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B59B55B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F705B7C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4852608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9E16E6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D57FB12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38A816BC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D46D7BF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72C195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DAE791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437738CC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C5ADBE6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06A23B0C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09DF304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0A14E1D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848D92E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B05ACE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6C846215">
      <w:pPr>
        <w:spacing w:before="0" w:after="0" w:line="264" w:lineRule="auto"/>
        <w:ind w:left="120"/>
        <w:jc w:val="both"/>
      </w:pPr>
    </w:p>
    <w:p w14:paraId="185004D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3C82E933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BB78EA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07720918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6C3C2356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F93D31D">
      <w:pPr>
        <w:numPr>
          <w:ilvl w:val="0"/>
          <w:numId w:val="7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97DCBDA">
      <w:pPr>
        <w:spacing w:before="0" w:after="0" w:line="264" w:lineRule="auto"/>
        <w:ind w:left="120"/>
        <w:jc w:val="both"/>
      </w:pPr>
    </w:p>
    <w:p w14:paraId="0262548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 w14:paraId="52D3E045">
      <w:pPr>
        <w:spacing w:before="0" w:after="0" w:line="264" w:lineRule="auto"/>
        <w:ind w:left="120"/>
        <w:jc w:val="both"/>
      </w:pPr>
    </w:p>
    <w:p w14:paraId="31D57C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5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5A73B93D">
      <w:pPr>
        <w:spacing w:before="0" w:after="0" w:line="264" w:lineRule="auto"/>
        <w:ind w:firstLine="600"/>
        <w:jc w:val="both"/>
      </w:pPr>
      <w:bookmarkStart w:id="19" w:name="_Toc124426208"/>
      <w:bookmarkEnd w:id="19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6D8CA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3F34DF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60A60A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5B99EA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14:paraId="365C00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проверку, прикидку результата вычислений.</w:t>
      </w:r>
    </w:p>
    <w:p w14:paraId="36C803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натуральные числа.</w:t>
      </w:r>
    </w:p>
    <w:p w14:paraId="59C0D85E">
      <w:pPr>
        <w:spacing w:before="0" w:after="0" w:line="264" w:lineRule="auto"/>
        <w:ind w:firstLine="600"/>
        <w:jc w:val="both"/>
      </w:pPr>
      <w:bookmarkStart w:id="20" w:name="_Toc124426209"/>
      <w:bookmarkEnd w:id="20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27294A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4E06B4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504BDC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краткие записи, схемы, таблицы, обозначения при решении задач.</w:t>
      </w:r>
    </w:p>
    <w:p w14:paraId="670F97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25E4CD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1A9DFBFD">
      <w:pPr>
        <w:spacing w:before="0" w:after="0" w:line="264" w:lineRule="auto"/>
        <w:ind w:firstLine="600"/>
        <w:jc w:val="both"/>
      </w:pPr>
      <w:bookmarkStart w:id="21" w:name="_Toc124426210"/>
      <w:bookmarkEnd w:id="21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24EE6C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7823FC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14:paraId="13107D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1149C6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060CBA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6EBF37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0C8C30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FD4D3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13DA67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0869B0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14:paraId="0CF5E3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14:paraId="3B3F8E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6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12137A70">
      <w:pPr>
        <w:spacing w:before="0" w:after="0" w:line="264" w:lineRule="auto"/>
        <w:ind w:firstLine="600"/>
        <w:jc w:val="both"/>
      </w:pPr>
      <w:bookmarkStart w:id="22" w:name="_Toc124426211"/>
      <w:bookmarkEnd w:id="22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6075F6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0FB117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25C6DC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648C07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350C0A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057433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14:paraId="090D5C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целые числа и десятичные дроби, находить приближения чисел.</w:t>
      </w:r>
    </w:p>
    <w:p w14:paraId="17F05767">
      <w:pPr>
        <w:spacing w:before="0" w:after="0" w:line="264" w:lineRule="auto"/>
        <w:ind w:firstLine="600"/>
        <w:jc w:val="both"/>
      </w:pPr>
      <w:bookmarkStart w:id="23" w:name="_Toc124426212"/>
      <w:bookmarkEnd w:id="23"/>
      <w:r>
        <w:rPr>
          <w:rFonts w:ascii="Times New Roman" w:hAnsi="Times New Roman"/>
          <w:b/>
          <w:i w:val="0"/>
          <w:color w:val="000000"/>
          <w:sz w:val="28"/>
        </w:rPr>
        <w:t>Числовые и буквенные выражения</w:t>
      </w:r>
    </w:p>
    <w:p w14:paraId="7D4E68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3D6B06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14:paraId="47EB7E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Пользоваться масштабом, составлять пропорции и отношения. </w:t>
      </w:r>
    </w:p>
    <w:p w14:paraId="3C281C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729DED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неизвестный компонент равенства.</w:t>
      </w:r>
    </w:p>
    <w:p w14:paraId="025CCCF4">
      <w:pPr>
        <w:spacing w:before="0" w:after="0" w:line="264" w:lineRule="auto"/>
        <w:ind w:firstLine="600"/>
        <w:jc w:val="both"/>
      </w:pPr>
      <w:bookmarkStart w:id="24" w:name="_Toc124426213"/>
      <w:bookmarkEnd w:id="24"/>
      <w:r>
        <w:rPr>
          <w:rFonts w:ascii="Times New Roman" w:hAnsi="Times New Roman"/>
          <w:b/>
          <w:i w:val="0"/>
          <w:color w:val="000000"/>
          <w:sz w:val="28"/>
        </w:rPr>
        <w:t>Решение текстовых задач</w:t>
      </w:r>
    </w:p>
    <w:p w14:paraId="0152B2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многошаговые текстовые задачи арифметическим способом.</w:t>
      </w:r>
    </w:p>
    <w:p w14:paraId="7F81B9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0C9CB3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548299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буквенные выражения по условию задачи.</w:t>
      </w:r>
    </w:p>
    <w:p w14:paraId="743A8D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535770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информацию с помощью таблиц, линейной и столбчатой диаграмм.</w:t>
      </w:r>
    </w:p>
    <w:p w14:paraId="49AAA36F">
      <w:pPr>
        <w:spacing w:before="0" w:after="0" w:line="264" w:lineRule="auto"/>
        <w:ind w:firstLine="600"/>
        <w:jc w:val="both"/>
      </w:pPr>
      <w:bookmarkStart w:id="25" w:name="_Toc124426214"/>
      <w:bookmarkEnd w:id="25"/>
      <w:r>
        <w:rPr>
          <w:rFonts w:ascii="Times New Roman" w:hAnsi="Times New Roman"/>
          <w:b/>
          <w:i w:val="0"/>
          <w:color w:val="000000"/>
          <w:sz w:val="28"/>
        </w:rPr>
        <w:t>Наглядная геометрия</w:t>
      </w:r>
    </w:p>
    <w:p w14:paraId="5A8656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37DD95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137D56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04118A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250ED2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65A114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3AF296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01C115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621F2B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клетчатой бумаге прямоугольный параллелепипед.</w:t>
      </w:r>
    </w:p>
    <w:p w14:paraId="1B3BE9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351ED2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14:paraId="5DDA00E5">
      <w:pPr>
        <w:sectPr>
          <w:pgSz w:w="11906" w:h="16383"/>
          <w:cols w:space="720" w:num="1"/>
        </w:sectPr>
      </w:pPr>
      <w:bookmarkStart w:id="26" w:name="block-32144294"/>
    </w:p>
    <w:bookmarkEnd w:id="18"/>
    <w:bookmarkEnd w:id="26"/>
    <w:p w14:paraId="079ADD4C">
      <w:pPr>
        <w:spacing w:before="0" w:after="0"/>
        <w:ind w:left="120"/>
        <w:jc w:val="left"/>
      </w:pPr>
      <w:bookmarkStart w:id="27" w:name="block-32144290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6F846F0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4216"/>
        <w:gridCol w:w="1507"/>
        <w:gridCol w:w="1606"/>
        <w:gridCol w:w="1679"/>
        <w:gridCol w:w="2823"/>
      </w:tblGrid>
      <w:tr w14:paraId="56508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1E1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B5A022C"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EA5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C25CB6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99B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DDD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A35BC07">
            <w:pPr>
              <w:spacing w:before="0" w:after="0"/>
              <w:ind w:left="135"/>
              <w:jc w:val="left"/>
            </w:pPr>
          </w:p>
        </w:tc>
      </w:tr>
      <w:tr w14:paraId="2EDDE9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224DA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CBE3C5">
            <w:pPr>
              <w:jc w:val="left"/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A650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2A9571B"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62B90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B0117F9"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6E98C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3463EB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1C7FC48">
            <w:pPr>
              <w:jc w:val="left"/>
            </w:pPr>
          </w:p>
        </w:tc>
      </w:tr>
      <w:tr w14:paraId="6508CD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58E20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09F7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9A195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F8A61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7244B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C676F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4B3B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41217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8D9FE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153F0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5E3CE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8ED98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70948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F7D0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8C919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CB4A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80546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CFCB9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EFD7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58D4D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4062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63BF1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2DA8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62EA6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2414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528D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CF9CF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E83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C82CE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8E1A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328C0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8A2F1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F91E9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16C2B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A1C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34014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540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2F998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FAAAC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2DA21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A6BF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C209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070CE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17E2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0B04F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841B2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AE0D7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EB43E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763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6A1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28D6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1756C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84DEA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C824209">
            <w:pPr>
              <w:jc w:val="left"/>
            </w:pPr>
          </w:p>
        </w:tc>
      </w:tr>
    </w:tbl>
    <w:p w14:paraId="7C7190A1">
      <w:pPr>
        <w:sectPr>
          <w:pgSz w:w="16383" w:h="11906" w:orient="landscape"/>
          <w:cols w:space="720" w:num="1"/>
        </w:sectPr>
      </w:pPr>
    </w:p>
    <w:p w14:paraId="7F2BEB8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4197"/>
        <w:gridCol w:w="1505"/>
        <w:gridCol w:w="1604"/>
        <w:gridCol w:w="1678"/>
        <w:gridCol w:w="2847"/>
      </w:tblGrid>
      <w:tr w14:paraId="0B635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6B7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1505ACE"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DB4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21F22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87B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F8E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D206D42">
            <w:pPr>
              <w:spacing w:before="0" w:after="0"/>
              <w:ind w:left="135"/>
              <w:jc w:val="left"/>
            </w:pPr>
          </w:p>
        </w:tc>
      </w:tr>
      <w:tr w14:paraId="39623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AE732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9AB41B">
            <w:pPr>
              <w:jc w:val="left"/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6DC38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28A1CE"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4B193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3096B23"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EF0A2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90DD2B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4FB5029">
            <w:pPr>
              <w:jc w:val="left"/>
            </w:pPr>
          </w:p>
        </w:tc>
      </w:tr>
      <w:tr w14:paraId="24CDA9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9B5B6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F82C7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A5877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5E266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CE597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5DF8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43C7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8442F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6B0AB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8D5DC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43E5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E5543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4FCFA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4F92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2CC01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F968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F3F2C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94908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4584D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8DD2B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E393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6547A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A5D4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FF839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44199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FCC6D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67DFC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D7B9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C9697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BE93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D7792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E82B2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E8213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EFFB1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320F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8D19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1691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0B95B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6BCD2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FE19E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C52E0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72D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F85AC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D76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47414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E2F9B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FF4E6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E01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759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231B8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E116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36F61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AE2C8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6EC9A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408FE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1D11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11DE2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8094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1713E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D8E6E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5C6DC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678E0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CAF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6223E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88FF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3ED3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8B319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9406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912B4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B75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4966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E7AE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969E1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8B05E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355C75D">
            <w:pPr>
              <w:jc w:val="left"/>
            </w:pPr>
          </w:p>
        </w:tc>
      </w:tr>
    </w:tbl>
    <w:p w14:paraId="6A6D5C63">
      <w:pPr>
        <w:sectPr>
          <w:pgSz w:w="16383" w:h="11906" w:orient="landscape"/>
          <w:cols w:space="720" w:num="1"/>
        </w:sectPr>
      </w:pPr>
    </w:p>
    <w:p w14:paraId="16D3CD67">
      <w:pPr>
        <w:sectPr>
          <w:pgSz w:w="16383" w:h="11906" w:orient="landscape"/>
          <w:cols w:space="720" w:num="1"/>
        </w:sectPr>
      </w:pPr>
      <w:bookmarkStart w:id="28" w:name="block-32144290"/>
    </w:p>
    <w:bookmarkEnd w:id="27"/>
    <w:bookmarkEnd w:id="28"/>
    <w:p w14:paraId="6A86EF9D">
      <w:pPr>
        <w:spacing w:before="0" w:after="0"/>
        <w:ind w:left="120"/>
        <w:jc w:val="left"/>
      </w:pPr>
      <w:bookmarkStart w:id="29" w:name="block-32144289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676C824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4261"/>
        <w:gridCol w:w="1182"/>
        <w:gridCol w:w="1330"/>
        <w:gridCol w:w="1413"/>
        <w:gridCol w:w="1002"/>
        <w:gridCol w:w="2834"/>
      </w:tblGrid>
      <w:tr w14:paraId="37325B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B94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5E762C4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F4B1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B6E607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306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B70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E53B10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231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D29DA94">
            <w:pPr>
              <w:spacing w:before="0" w:after="0"/>
              <w:ind w:left="135"/>
              <w:jc w:val="left"/>
            </w:pPr>
          </w:p>
        </w:tc>
      </w:tr>
      <w:tr w14:paraId="72CCD9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DA879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7104A4">
            <w:pPr>
              <w:jc w:val="left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0384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565A264"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317E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D0B65D6"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E0F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C2B531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A992EE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F9E141">
            <w:pPr>
              <w:jc w:val="left"/>
            </w:pPr>
          </w:p>
        </w:tc>
      </w:tr>
      <w:tr w14:paraId="6B5F5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316A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F72A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B2D7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4CB2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3727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7094F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635B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52B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5D1D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307A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426A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09CD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6D23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B14E9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CAFD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7172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2E76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C3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9DA4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0824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438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B3037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1BAB45">
            <w:pPr>
              <w:spacing w:before="0" w:after="0"/>
              <w:ind w:left="135"/>
              <w:jc w:val="left"/>
            </w:pPr>
          </w:p>
        </w:tc>
      </w:tr>
      <w:tr w14:paraId="2625AC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7C41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7040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0F05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44D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A3ED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47115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45DC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"https://m.edsoo.ru/f2a0cafe"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https://m.edsoo.ru/f2a0cafe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AA0E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9903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D5BF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91AE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60D7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687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4AC26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E07A86">
            <w:pPr>
              <w:spacing w:before="0" w:after="0"/>
              <w:ind w:left="135"/>
              <w:jc w:val="left"/>
            </w:pPr>
          </w:p>
        </w:tc>
      </w:tr>
      <w:tr w14:paraId="20767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F652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3279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E70E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84B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815E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C7CDC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A6C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"https://m.edsoo.ru/f2a0e0fc"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https://m.edsoo.ru/f2a0e0fc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164B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2AF3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B40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5353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9C2E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DE81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D1A0D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FCB5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"https://m.edsoo.ru/f2a0e2a0"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https://m.edsoo.ru/f2a0e2a0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B9D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7860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FDA5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44B6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0A09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AA64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AE96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AB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"https://m.edsoo.ru/f2a0e426"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https://m.edsoo.ru/f2a0e426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8FA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8567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D8A6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446A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639B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0C87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F850D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132A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"https://m.edsoo.ru/f2a0ce32"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https://m.edsoo.ru/f2a0ce32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A90F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33E7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510F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34BF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B093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8FC8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4B93C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EEFF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"https://m.edsoo.ru/f2a0cf54"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https://m.edsoo.ru/f2a0cf54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F89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12E7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2827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DE0D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A703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B5B0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AE1E4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D914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"https://m.edsoo.ru/f2a0d300"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https://m.edsoo.ru/f2a0d300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D91B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6F8E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7E81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FF8D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FA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C5ED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6B34B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2408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"https://m.edsoo.ru/f2a0d440"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https://m.edsoo.ru/f2a0d440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B7AD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C098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8B9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8260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627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BAB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9048A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4B420F">
            <w:pPr>
              <w:spacing w:before="0" w:after="0"/>
              <w:ind w:left="135"/>
              <w:jc w:val="left"/>
            </w:pPr>
          </w:p>
        </w:tc>
      </w:tr>
      <w:tr w14:paraId="0E8AA0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E992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E395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915C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43D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E76A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14060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F7E0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"https://m.edsoo.ru/f2a0eaca"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https://m.edsoo.ru/f2a0eaca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634E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B7DA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8E0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4259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A4F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89F3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4102E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F26B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"https://m.edsoo.ru/f2a0f5ba"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https://m.edsoo.ru/f2a0f5ba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99B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A369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2BB8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B073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7BDF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EA39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A6C98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ACD1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"https://m.edsoo.ru/f2a0f704"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https://m.edsoo.ru/f2a0f704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90AF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CB39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94F8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F7B6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DD7C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BDB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802B2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5212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"https://m.edsoo.ru/f2a0fd8a"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https://m.edsoo.ru/f2a0fd8a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904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5874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29C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E7F6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0F9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5A39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7C251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5CEF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"https://m.edsoo.ru/f2a1015e"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https://m.edsoo.ru/f2a1015e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6D7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A86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A9F7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B450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2F73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A1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C7099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F7E1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21D5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466D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388C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64ED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465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68AF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2C428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443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C12A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9F43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6A7E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650A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7B76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DE9B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0FED2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28D2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"https://m.edsoo.ru/f2a104ec"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https://m.edsoo.ru/f2a104ec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61B3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8DD6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AB0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D001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9B53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E3D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790F3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2EB3A1">
            <w:pPr>
              <w:spacing w:before="0" w:after="0"/>
              <w:ind w:left="135"/>
              <w:jc w:val="left"/>
            </w:pPr>
          </w:p>
        </w:tc>
      </w:tr>
      <w:tr w14:paraId="5C5555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E193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63A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4D92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9BA0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3106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DAFD8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9BA1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"https://m.edsoo.ru/f2a0ef3e"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https://m.edsoo.ru/f2a0ef3e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0AA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D255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B54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C1C4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6F08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539F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8C07A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61BD0F">
            <w:pPr>
              <w:spacing w:before="0" w:after="0"/>
              <w:ind w:left="135"/>
              <w:jc w:val="left"/>
            </w:pPr>
          </w:p>
        </w:tc>
      </w:tr>
      <w:tr w14:paraId="370C9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95DC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1A32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D5FC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1501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0F4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9D50F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09E3AD">
            <w:pPr>
              <w:spacing w:before="0" w:after="0"/>
              <w:ind w:left="135"/>
              <w:jc w:val="left"/>
            </w:pPr>
          </w:p>
        </w:tc>
      </w:tr>
      <w:tr w14:paraId="48D8FC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306D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0F45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3E93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A4A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915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55876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0E7CA5">
            <w:pPr>
              <w:spacing w:before="0" w:after="0"/>
              <w:ind w:left="135"/>
              <w:jc w:val="left"/>
            </w:pPr>
          </w:p>
        </w:tc>
      </w:tr>
      <w:tr w14:paraId="73B422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80C2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17D2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6D0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CBEC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3C4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BC70E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CE03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61A9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BC9F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8AB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48EE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CCAF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4705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0A3DC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F693EE">
            <w:pPr>
              <w:spacing w:before="0" w:after="0"/>
              <w:ind w:left="135"/>
              <w:jc w:val="left"/>
            </w:pPr>
          </w:p>
        </w:tc>
      </w:tr>
      <w:tr w14:paraId="04D5ED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B121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22C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1FB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185A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D394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3B8E9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BC68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"https://m.edsoo.ru/f2a1116c"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https://m.edsoo.ru/f2a1116c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AF91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8C3B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5A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33F8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61AD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D16C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27C44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7F33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"https://m.edsoo.ru/f2a114fa"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https://m.edsoo.ru/f2a114fa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B896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3A22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18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13F4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7BF2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28DA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97870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2E43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"https://m.edsoo.ru/f2a11a90"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https://m.edsoo.ru/f2a11a90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D3B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114E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D82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C9AB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C3D4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62C1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CEEC8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E03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"https://m.edsoo.ru/f2a11bb2"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https://m.edsoo.ru/f2a11bb2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2438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DE6A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462B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DF48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727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7177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6D9E5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4D78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C6F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05F4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5D8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C347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0E4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41E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3C7BC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AFA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"https://m.edsoo.ru/f2a1196e"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https://m.edsoo.ru/f2a1196e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CC3F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B2A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19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4474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74A3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BCEB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D38D5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D4C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"https://m.edsoo.ru/f2a11f18"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https://m.edsoo.ru/f2a11f18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8492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37E5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F463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7048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1A98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7AA5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A85F9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1DD6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"https://m.edsoo.ru/f2a12080"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https://m.edsoo.ru/f2a12080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1C4D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B70A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A521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7B86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6E3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A7A6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48994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8711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"https://m.edsoo.ru/f2a123fa"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https://m.edsoo.ru/f2a123fa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AE7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B032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581D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B1DC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2EBA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9A51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5B92D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DE28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9386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AC26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E46C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836E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371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F5FC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D3B5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A433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"https://m.edsoo.ru/f2a0f9fc"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3DF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0C6D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A14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595B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099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1720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FC747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E5C5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"https://m.edsoo.ru/f2a121a2"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https://m.edsoo.ru/f2a121a2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5FF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3D7F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252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29EF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C35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03B3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63246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511B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"https://m.edsoo.ru/f2a12558"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https://m.edsoo.ru/f2a12558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1C9B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CF07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8D8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0C57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D699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7DB6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FB2E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8CDF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"https://m.edsoo.ru/f2a12832"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https://m.edsoo.ru/f2a12832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0C72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4474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B64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05A5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A3D5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A765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85861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2EFC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"https://m.edsoo.ru/f2a12990"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https://m.edsoo.ru/f2a12990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276C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651D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A6C6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762E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A97D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7796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9D80C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F98D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"https://m.edsoo.ru/f2a12cba"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https://m.edsoo.ru/f2a12cba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4DC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5EA5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ED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443D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E0DF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ADAB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41C17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28B5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0F6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7D4B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2E56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4951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6C6C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3D1B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25899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EE99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"https://m.edsoo.ru/f2a0daee"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https://m.edsoo.ru/f2a0daee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5359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D8A3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FDCA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0EDE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A8DE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E34B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3769A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BDAB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"https://m.edsoo.ru/f2a0df3a"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https://m.edsoo.ru/f2a0df3a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9AF2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365A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51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69EC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4C8A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F97D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79241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509D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"https://m.edsoo.ru/f2a0d684"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https://m.edsoo.ru/f2a0d684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CB3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1713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47B3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47C2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E49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5F9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0E299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2A7A2F">
            <w:pPr>
              <w:spacing w:before="0" w:after="0"/>
              <w:ind w:left="135"/>
              <w:jc w:val="left"/>
            </w:pPr>
          </w:p>
        </w:tc>
      </w:tr>
      <w:tr w14:paraId="024326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62C8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5BC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24E3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B6EA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8C5E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1DF53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882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"https://m.edsoo.ru/f2a0d7e2"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https://m.edsoo.ru/f2a0d7e2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621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FD9B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7498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950C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87B9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08E1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CF7C5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5FB8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"https://m.edsoo.ru/f2a1302a"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https://m.edsoo.ru/f2a1302a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9CAD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5116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B2AE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BBA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0368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9B91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B321B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75B154">
            <w:pPr>
              <w:spacing w:before="0" w:after="0"/>
              <w:ind w:left="135"/>
              <w:jc w:val="left"/>
            </w:pPr>
          </w:p>
        </w:tc>
      </w:tr>
      <w:tr w14:paraId="51FC6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E3C8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5FE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2EAB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FB6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D978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0C77C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CD3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"https://m.edsoo.ru/f2a1319c"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https://m.edsoo.ru/f2a1319c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C07B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6EEC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EE9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F12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650C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9AFE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35C34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CA5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"https://m.edsoo.ru/f2a132fa"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https://m.edsoo.ru/f2a132fa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BDB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B0C3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6BCA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1177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02C0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C809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F1A81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1E6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"https://m.edsoo.ru/f2a13476"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https://m.edsoo.ru/f2a13476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E334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987E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7FD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0ED5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BE8E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BE7F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C33CB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D4A5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"https://m.edsoo.ru/f2a13606"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https://m.edsoo.ru/f2a13606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18F4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8857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B12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2139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FE6A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8A1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645C2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EA1A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"https://m.edsoo.ru/f2a13764"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FF38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E4AF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F3FC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28C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0D8D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F7EE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9B05C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B52C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"https://m.edsoo.ru/f2a13c8c"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https://m.edsoo.ru/f2a13c8c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2F9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6491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2DA2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123D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228D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C47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601A8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3AC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"https://m.edsoo.ru/f2a14146"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https://m.edsoo.ru/f2a14146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DBA9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0A91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0B2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A421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5E96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2ABD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AB6E1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9AA7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"https://m.edsoo.ru/f2a153f2"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https://m.edsoo.ru/f2a153f2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AF6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E6ED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DA07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5DF8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B3C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DA23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37D17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D1C1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"https://m.edsoo.ru/f2a15582"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https://m.edsoo.ru/f2a15582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BDF4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1776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CF6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5D9E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CAD8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2644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F8838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423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"https://m.edsoo.ru/f2a143e4"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https://m.edsoo.ru/f2a143e4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3C1F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EFB5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BE71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BAB0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4BE0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FDF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C710A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0B52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"https://m.edsoo.ru/f2a1451a"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https://m.edsoo.ru/f2a1451a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1B6C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F8C8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3A01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7369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54EE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2DA3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B0730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91F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"https://m.edsoo.ru/f2a1463c"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https://m.edsoo.ru/f2a1463c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A431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2058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2218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ADFB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1149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A8C7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743F5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6257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"https://m.edsoo.ru/f2a1475e"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https://m.edsoo.ru/f2a1475e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D60B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CCB5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62D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6A39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4222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77BB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4DD33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9C97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"https://m.edsoo.ru/f2a14c90"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https://m.edsoo.ru/f2a14c90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2CE4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872F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1258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60A8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FE24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59EC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72523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B65F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"https://m.edsoo.ru/f2a14de4"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1C83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1CB4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93D6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909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5AF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E688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62342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A97E03">
            <w:pPr>
              <w:spacing w:before="0" w:after="0"/>
              <w:ind w:left="135"/>
              <w:jc w:val="left"/>
            </w:pPr>
          </w:p>
        </w:tc>
      </w:tr>
      <w:tr w14:paraId="6DAF0A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35B5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BE0A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714B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B645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3C55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F68C3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85F2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"https://m.edsoo.ru/f2a14f74"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D74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6260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4178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F657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5D5E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A632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F4679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65C5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"https://m.edsoo.ru/f2a151f4"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https://m.edsoo.ru/f2a151f4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E54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FA11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02F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86F6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FF28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58AA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9F058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4362DD">
            <w:pPr>
              <w:spacing w:before="0" w:after="0"/>
              <w:ind w:left="135"/>
              <w:jc w:val="left"/>
            </w:pPr>
          </w:p>
        </w:tc>
      </w:tr>
      <w:tr w14:paraId="785797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EA4C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E337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28D6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E5FB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4E67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CF03A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5F3264">
            <w:pPr>
              <w:spacing w:before="0" w:after="0"/>
              <w:ind w:left="135"/>
              <w:jc w:val="left"/>
            </w:pPr>
          </w:p>
        </w:tc>
      </w:tr>
      <w:tr w14:paraId="4754D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2AC5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75DA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8991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565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ACAD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5A29D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0B6E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"https://m.edsoo.ru/f2a17cc4"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https://m.edsoo.ru/f2a17cc4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3DD2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C5E2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16A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2B06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8949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A600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CB60A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2C6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FC10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CF50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770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418C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5FC9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89E4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7B9E5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B062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"https://m.edsoo.ru/f2a1802a"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https://m.edsoo.ru/f2a1802a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57F3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8D6F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0C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A973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2D6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90B8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1AD1E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FF5B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2A03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E750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B3A0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C064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8958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C27D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C3171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921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"https://m.edsoo.ru/f2a1835e"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02C7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5A46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00C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C6E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75FC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EF19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FDEDF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785F6D">
            <w:pPr>
              <w:spacing w:before="0" w:after="0"/>
              <w:ind w:left="135"/>
              <w:jc w:val="left"/>
            </w:pPr>
          </w:p>
        </w:tc>
      </w:tr>
      <w:tr w14:paraId="5A099C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5A7E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6A95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953C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DA4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B79A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5BD5D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1AB156">
            <w:pPr>
              <w:spacing w:before="0" w:after="0"/>
              <w:ind w:left="135"/>
              <w:jc w:val="left"/>
            </w:pPr>
          </w:p>
        </w:tc>
      </w:tr>
      <w:tr w14:paraId="31075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6438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EEDF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82CB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89C4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0DC4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05657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F4A878">
            <w:pPr>
              <w:spacing w:before="0" w:after="0"/>
              <w:ind w:left="135"/>
              <w:jc w:val="left"/>
            </w:pPr>
          </w:p>
        </w:tc>
      </w:tr>
      <w:tr w14:paraId="1285B9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D31B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60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CE4E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BC4E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CA41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F4106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5CB1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"https://m.edsoo.ru/f2a1592e"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https://m.edsoo.ru/f2a1592e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430C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46AA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770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5581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FD4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AA8A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67EAE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2E1C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"https://m.edsoo.ru/f2a15a5a"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https://m.edsoo.ru/f2a15a5a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CED5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FB2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64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6890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549E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90ED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0A78B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10E7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"https://m.edsoo.ru/f2a15b68"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https://m.edsoo.ru/f2a15b68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7282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599C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B6E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BFCC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0C9E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8A9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43BDC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54BD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"https://m.edsoo.ru/f2a15e2e"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https://m.edsoo.ru/f2a15e2e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6ECD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4A30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EF1B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7363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45F5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0861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75299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F31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"https://m.edsoo.ru/f2a184e4"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https://m.edsoo.ru/f2a184e4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2E01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FA3A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D7BF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BC9A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B7F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1534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172F8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453B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"https://m.edsoo.ru/f2a18692"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DC0E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C36C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A65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C48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3E2E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2ACE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BF1CD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5181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"https://m.edsoo.ru/f2a18a20"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F538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7153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41F0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60C0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5431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3CC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9877F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07B3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18F4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525C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D97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F8C3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E453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291A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0FABC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8EF4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"https://m.edsoo.ru/f2a19088"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https://m.edsoo.ru/f2a19088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805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7F53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D8FE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D7C3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F81F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499D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65A0B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75BD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"https://m.edsoo.ru/f2a19560"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https://m.edsoo.ru/f2a19560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55A5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35A7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FCC5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BE35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827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8AC8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1D978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1E20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"https://m.edsoo.ru/f2a196a0"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https://m.edsoo.ru/f2a196a0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EF1F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FC30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D29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92B4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6CD1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3362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EE30D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E4B7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"https://m.edsoo.ru/f2a198da"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84F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A7EF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B488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693E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97F3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92E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22BD2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98BE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C86D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5B9E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893C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0AA5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035D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0B94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D3007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3EC7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"https://m.edsoo.ru/f2a1835e"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2E1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4CA5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68F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90DA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A6F6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217C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67A78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F547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"https://m.edsoo.ru/f2a18c5a"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https://m.edsoo.ru/f2a18c5a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2AC6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CF96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D9AD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F377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74E9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8537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CF122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DF56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"https://m.edsoo.ru/f2a18e76"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87FA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DDAA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81A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444A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8BAD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7D03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40EE8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F95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"https://m.edsoo.ru/f2a18f7a"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https://m.edsoo.ru/f2a18f7a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7A90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EF32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4C41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2C18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165D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7C7D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801D7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9C0E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"https://m.edsoo.ru/f2a199f2"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https://m.edsoo.ru/f2a199f2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64B1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49E6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622C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4ABE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61B4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A4BE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2C0C9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1A8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"https://m.edsoo.ru/f2a19c2c"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https://m.edsoo.ru/f2a19c2c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0C85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BA05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9093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243D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B704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D04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61B6D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B803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"https://m.edsoo.ru/f2a1a1d6"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https://m.edsoo.ru/f2a1a1d6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3259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72C9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5064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2FFE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A9EC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5AEA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E75CB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0FF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"https://m.edsoo.ru/f2a1a2ee"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https://m.edsoo.ru/f2a1a2ee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EA90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909A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8C82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511C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6E14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032C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6EA57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2C6F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"https://m.edsoo.ru/f2a1a3fc"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CAA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D984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7253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1C57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2B05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0A5D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0A716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BB89D2">
            <w:pPr>
              <w:spacing w:before="0" w:after="0"/>
              <w:ind w:left="135"/>
              <w:jc w:val="left"/>
            </w:pPr>
          </w:p>
        </w:tc>
      </w:tr>
      <w:tr w14:paraId="135AB6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BDED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856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FC97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6F58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019A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65D51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F7FD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"https://m.edsoo.ru/f2a1a51e"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https://m.edsoo.ru/f2a1a51e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D3E5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4BC0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070E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9A3A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6C4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A7DF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18B40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6029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"https://m.edsoo.ru/f2a16ae0"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605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3437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7D4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F09E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85D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E1DA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AA0DB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10B3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"https://m.edsoo.ru/f2a16c7a"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https://m.edsoo.ru/f2a16c7a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B21C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0E61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4B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4F3E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3BC6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1977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55E02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4165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"https://m.edsoo.ru/f2a16e1e"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https://m.edsoo.ru/f2a16e1e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DE79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F52E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50D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49C0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CE8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C7BC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D86C2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4F78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"https://m.edsoo.ru/f2a16194"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https://m.edsoo.ru/f2a16194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6E21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DCEF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176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9688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B3D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2C8C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25A5B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ABC23B">
            <w:pPr>
              <w:spacing w:before="0" w:after="0"/>
              <w:ind w:left="135"/>
              <w:jc w:val="left"/>
            </w:pPr>
          </w:p>
        </w:tc>
      </w:tr>
      <w:tr w14:paraId="6C8AB7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AADD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F1F7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7E6E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5795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95ED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73EDA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A9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"https://m.edsoo.ru/f2a16fe0"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https://m.edsoo.ru/f2a16fe0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259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D2EF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FE5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06A1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A5AB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C464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76CB2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A58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"https://m.edsoo.ru/f2a17184"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https://m.edsoo.ru/f2a17184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3DF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846A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CD7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2867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99C9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0EEA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78C7F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4016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"https://m.edsoo.ru/f2a17328"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AC44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4969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096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3AB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B8BD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4E2E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1B3F6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9540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"https://m.edsoo.ru/f2a1691e"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https://m.edsoo.ru/f2a1691e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445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C5E0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B0A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2181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8F63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5735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C9264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8177AD">
            <w:pPr>
              <w:spacing w:before="0" w:after="0"/>
              <w:ind w:left="135"/>
              <w:jc w:val="left"/>
            </w:pPr>
          </w:p>
        </w:tc>
      </w:tr>
      <w:tr w14:paraId="73BC6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3296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E1D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0A59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2BA4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E702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B7C10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22E6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"https://m.edsoo.ru/f2a1b55e"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https://m.edsoo.ru/f2a1b55e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A1F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CE88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70C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0881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D2F7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49BF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9073E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962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"https://m.edsoo.ru/f2a1b87e"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https://m.edsoo.ru/f2a1b87e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029E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5364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AC8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B087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91AF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256D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F6A04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19C9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8773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26CF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0908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8C3D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4A15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ED86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2B823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373E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"https://m.edsoo.ru/f2a1c49a"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https://m.edsoo.ru/f2a1c49a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49D2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D062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552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65DD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9DE4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4396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75EF8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139A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"https://m.edsoo.ru/f2a1c63e"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C2D3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E585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11C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2DC1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A750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CDE2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18B77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2B1B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"https://m.edsoo.ru/f2a1cb02"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https://m.edsoo.ru/f2a1cb02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04BE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C440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EA49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7CE9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0936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F57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33AB5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DC95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"https://m.edsoo.ru/f2a1cc2e"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https://m.edsoo.ru/f2a1cc2e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607F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E100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6A5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D017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087B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842E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27254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EEE2A9">
            <w:pPr>
              <w:spacing w:before="0" w:after="0"/>
              <w:ind w:left="135"/>
              <w:jc w:val="left"/>
            </w:pPr>
          </w:p>
        </w:tc>
      </w:tr>
      <w:tr w14:paraId="6A138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3744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FB1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E8D9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096A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FF7B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4153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8ADB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"https://m.edsoo.ru/f2a1ce4a"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https://m.edsoo.ru/f2a1ce4a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54A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17AF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37F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07B6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2B79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960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04452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FC1C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"https://m.edsoo.ru/f2a1cf62"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https://m.edsoo.ru/f2a1cf62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97D6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960F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332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519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33A1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8CDD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4C8AC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A63B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"https://m.edsoo.ru/f2a1d174"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https://m.edsoo.ru/f2a1d174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43F7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D3AD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2527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8065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AE65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2875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4FF52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B805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6598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5E8C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D7A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D6C3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09D3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1617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9E417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2B36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"https://m.edsoo.ru/f2a1d64c"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https://m.edsoo.ru/f2a1d64c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C0D9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87D9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919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8869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31D0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4257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24098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4836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"https://m.edsoo.ru/f2a1d750"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https://m.edsoo.ru/f2a1d750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8BAE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7412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008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464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0672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972F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C493A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F28D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"https://m.edsoo.ru/f2a1d85e"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296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29E6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6B97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E0E0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F99E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31EC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E4878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BA6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"https://m.edsoo.ru/f2a1d962"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https://m.edsoo.ru/f2a1d962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E443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2F8D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C62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C2A8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D0BC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C77B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BC3BF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4EF0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"https://m.edsoo.ru/f2a1da7a"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https://m.edsoo.ru/f2a1da7a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2AB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AE65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B5D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26D1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48DF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9BD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AABA6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FED7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"https://m.edsoo.ru/f2a1db88"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2D80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B8D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2436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4E5F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C82C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473A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AE68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9E6D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"https://m.edsoo.ru/f2a1e01a"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https://m.edsoo.ru/f2a1e01a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6ED1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CF4F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6743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5B8F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1D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4B88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B6A5A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A526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"https://m.edsoo.ru/f2a1e150"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https://m.edsoo.ru/f2a1e150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EC72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ADA6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83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F6C3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3E30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3B7B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4138B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A182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"https://m.edsoo.ru/f2a1e268"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https://m.edsoo.ru/f2a1e268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5B10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6BDF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F157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3955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263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CEA8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58563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A521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"https://m.edsoo.ru/f2a1e3da"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https://m.edsoo.ru/f2a1e3da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88F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ED0A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22CE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4BE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168D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FF8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ACB8F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2059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"https://m.edsoo.ru/f2a1e4f2"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F0B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50D0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50A6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0103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B448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87C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C413D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F17A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"https://m.edsoo.ru/f2a1e4f2"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BCAB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CC33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1CA1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8C2E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7D6D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AE42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F6E43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4403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"https://m.edsoo.ru/f2a1e5f6"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https://m.edsoo.ru/f2a1e5f6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847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841D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E30C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C25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DA06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BD95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06F33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3439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"https://m.edsoo.ru/f2a1e704"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https://m.edsoo.ru/f2a1e704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5536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01A2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7A1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3D9D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606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0B75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3A18D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59A32B">
            <w:pPr>
              <w:spacing w:before="0" w:after="0"/>
              <w:ind w:left="135"/>
              <w:jc w:val="left"/>
            </w:pPr>
          </w:p>
        </w:tc>
      </w:tr>
      <w:tr w14:paraId="62154F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F205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552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10A2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A5CE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1A57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33125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E1AE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"https://m.edsoo.ru/f2a1e826"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BEFF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E543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FF11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1726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F60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AE35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14C3D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323C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"https://m.edsoo.ru/f2a1eb50"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https://m.edsoo.ru/f2a1eb50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E2A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C75E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B87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F42C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678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EF9C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C131E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9D35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"https://m.edsoo.ru/f2a1ec68"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https://m.edsoo.ru/f2a1ec68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FF11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578A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50DE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C42F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5D31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6ABA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F848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D2635F">
            <w:pPr>
              <w:spacing w:before="0" w:after="0"/>
              <w:ind w:left="135"/>
              <w:jc w:val="left"/>
            </w:pPr>
          </w:p>
        </w:tc>
      </w:tr>
      <w:tr w14:paraId="0E6DA6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A877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1B6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BE5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1B7F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CFE8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31B75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C129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"https://m.edsoo.ru/f2a1ed8a"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https://m.edsoo.ru/f2a1ed8a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3056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9D19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8AC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6805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819C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AAE8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93E6F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E90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"https://m.edsoo.ru/f2a1ef10"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https://m.edsoo.ru/f2a1ef10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39DB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0737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1B22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B515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8F0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6D54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19C13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D2C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"https://m.edsoo.ru/f2a1f028"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https://m.edsoo.ru/f2a1f028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E7D9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345D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E9A3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2DD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0F5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B00C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48811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41F7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"https://m.edsoo.ru/f2a1f136"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https://m.edsoo.ru/f2a1f136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713D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CB9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A72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F5BA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CFF9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72B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46571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D7B12D">
            <w:pPr>
              <w:spacing w:before="0" w:after="0"/>
              <w:ind w:left="135"/>
              <w:jc w:val="left"/>
            </w:pPr>
          </w:p>
        </w:tc>
      </w:tr>
      <w:tr w14:paraId="710ED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AF36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026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4CA2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32C4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6096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DD426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30436">
            <w:pPr>
              <w:spacing w:before="0" w:after="0"/>
              <w:ind w:left="135"/>
              <w:jc w:val="left"/>
            </w:pPr>
          </w:p>
        </w:tc>
      </w:tr>
      <w:tr w14:paraId="7A16DB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2207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A07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3B27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6379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578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CE3E3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1AD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40EE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4383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BAB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1006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D630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D7CE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AFCB1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FF54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"https://m.edsoo.ru/f2a1a69a"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https://m.edsoo.ru/f2a1a69a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D8D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E373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965A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2A19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86D6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DE2B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CA429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B9B3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"https://m.edsoo.ru/f2a1ad2a"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https://m.edsoo.ru/f2a1ad2a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7AEC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CC97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A573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1EAE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27B9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49C8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4C23F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E60C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"https://m.edsoo.ru/f2a1a802"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https://m.edsoo.ru/f2a1a802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5103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0286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8EF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3258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C63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33DD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D619B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3FCF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"https://m.edsoo.ru/f2a1a924"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995A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E461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155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BFC4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DC5A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E8B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DF14C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EE8C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"https://m.edsoo.ru/f2a1aef6"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https://m.edsoo.ru/f2a1aef6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C7A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6D79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DE0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BBB2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3786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D4AC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DA5A2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1F52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8E7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BB1C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7FA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A666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21B1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947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93C66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77F2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A9F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0A09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5E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FAE9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23FB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B2AD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DF78F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819675">
            <w:pPr>
              <w:spacing w:before="0" w:after="0"/>
              <w:ind w:left="135"/>
              <w:jc w:val="left"/>
            </w:pPr>
          </w:p>
        </w:tc>
      </w:tr>
      <w:tr w14:paraId="742F34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C6EF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2A28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CC65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061D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94AE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E5664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A9585E">
            <w:pPr>
              <w:spacing w:before="0" w:after="0"/>
              <w:ind w:left="135"/>
              <w:jc w:val="left"/>
            </w:pPr>
          </w:p>
        </w:tc>
      </w:tr>
      <w:tr w14:paraId="3712A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307F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0CE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3F54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E1B4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BF0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74EB4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C038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5453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F40E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9584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8FD9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5103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E73C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8773C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B14D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"https://m.edsoo.ru/f2a1f924"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8DBC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0153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758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F053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3B3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4C8B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C385F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F8F1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"https://m.edsoo.ru/f2a1faaa"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7983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3D34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46E4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B1D0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5EC4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E002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5FCA2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758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"https://m.edsoo.ru/f2a1fc08"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https://m.edsoo.ru/f2a1fc08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CB7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5F0B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CD34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9F92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5143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B516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AD6D3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0236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"https://m.edsoo.ru/f2a1feec"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62DA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C603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25C9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BD25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9CE8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77E2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F9D4C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D71E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"https://m.edsoo.ru/f2a200a4"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https://m.edsoo.ru/f2a200a4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D4D8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AFC6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1F3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DB16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3794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3B86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F71C9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DDE640">
            <w:pPr>
              <w:spacing w:before="0" w:after="0"/>
              <w:ind w:left="135"/>
              <w:jc w:val="left"/>
            </w:pPr>
          </w:p>
        </w:tc>
      </w:tr>
      <w:tr w14:paraId="536022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5E40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A68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5CAE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158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F3AD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8674C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C9A4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D39B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1F70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F79D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F018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56A4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B462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0FE00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235F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"https://m.edsoo.ru/f2a20388"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https://m.edsoo.ru/f2a20388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3A32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899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26654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51E2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ED1E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12D9B5">
            <w:pPr>
              <w:jc w:val="left"/>
            </w:pPr>
          </w:p>
        </w:tc>
      </w:tr>
    </w:tbl>
    <w:p w14:paraId="3A4D705A">
      <w:pPr>
        <w:sectPr>
          <w:pgSz w:w="16383" w:h="11906" w:orient="landscape"/>
          <w:cols w:space="720" w:num="1"/>
        </w:sectPr>
      </w:pPr>
    </w:p>
    <w:p w14:paraId="3222EC2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4356"/>
        <w:gridCol w:w="1159"/>
        <w:gridCol w:w="1316"/>
        <w:gridCol w:w="1401"/>
        <w:gridCol w:w="992"/>
        <w:gridCol w:w="2834"/>
      </w:tblGrid>
      <w:tr w14:paraId="0AB55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F20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93D1BAE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6421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72A0C4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32BB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F85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9F253E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89C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C230A88">
            <w:pPr>
              <w:spacing w:before="0" w:after="0"/>
              <w:ind w:left="135"/>
              <w:jc w:val="left"/>
            </w:pPr>
          </w:p>
        </w:tc>
      </w:tr>
      <w:tr w14:paraId="31DDA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5F254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8F4767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18EB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1350B3A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6D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1368E7A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AA0E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B33EE8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5359B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C360FC">
            <w:pPr>
              <w:jc w:val="left"/>
            </w:pPr>
          </w:p>
        </w:tc>
      </w:tr>
      <w:tr w14:paraId="205ABE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C91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2B2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Натуральные числа. Сравнение и округление натуральных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F98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5D4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44B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3AE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524E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"https://m.edsoo.ru/f2a208ec"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https://m.edsoo.ru/f2a208ec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A1C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9CA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144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8277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A8A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1D2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D47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FC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"https://m.edsoo.ru/f2a20aea"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https://m.edsoo.ru/f2a20aea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CBE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AB8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3C3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9F7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4D8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275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8AF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0D3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"https://m.edsoo.ru/f2a2140e"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https://m.edsoo.ru/f2a2140e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F6CF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18B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07E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Законы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4F5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4E3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BCB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2DA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DB2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"https://m.edsoo.ru/f2a21580"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https://m.edsoo.ru/f2a21580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7F5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1D7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ABB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A4CC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2EC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CD35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574F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B2C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"https://m.edsoo.ru/f2a216de"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https://m.edsoo.ru/f2a216de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B76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6738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B07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6119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9E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643E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E8F1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FE77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"https://m.edsoo.ru/f2a20c48"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https://m.edsoo.ru/f2a20c48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DB97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6D0E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17E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 , использование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DB7D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344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8AA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5A7FA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B0A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"https://m.edsoo.ru/f2a2180a"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https://m.edsoo.ru/f2a2180a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EDF0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B3E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1E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07B2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E344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504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68AF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C3A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59EC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914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280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дроби. Основное свойство дроби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ACC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F56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307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C22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778350">
            <w:pPr>
              <w:spacing w:before="0" w:after="0"/>
              <w:ind w:left="135"/>
              <w:jc w:val="left"/>
            </w:pPr>
          </w:p>
        </w:tc>
      </w:tr>
      <w:tr w14:paraId="2D022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A9C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348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дроби. Приведение к общему знаменателю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A5D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D6A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C8D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6C5E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A927B">
            <w:pPr>
              <w:spacing w:before="0" w:after="0"/>
              <w:ind w:left="135"/>
              <w:jc w:val="left"/>
            </w:pPr>
          </w:p>
        </w:tc>
      </w:tr>
      <w:tr w14:paraId="3A1088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6AA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473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F478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1A43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400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BD75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3E156F">
            <w:pPr>
              <w:spacing w:before="0" w:after="0"/>
              <w:ind w:left="135"/>
              <w:jc w:val="left"/>
            </w:pPr>
          </w:p>
        </w:tc>
      </w:tr>
      <w:tr w14:paraId="7213DE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1CE0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02F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2F2F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E44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BC2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AFAF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873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"https://m.edsoo.ru/f2a21274"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B9F4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139C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5B8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956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8AAE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F4C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1882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159A5">
            <w:pPr>
              <w:spacing w:before="0" w:after="0"/>
              <w:ind w:left="135"/>
              <w:jc w:val="left"/>
            </w:pPr>
          </w:p>
        </w:tc>
      </w:tr>
      <w:tr w14:paraId="495221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2CF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34A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66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A07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CF2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2A55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BAEBB">
            <w:pPr>
              <w:spacing w:before="0" w:after="0"/>
              <w:ind w:left="135"/>
              <w:jc w:val="left"/>
            </w:pPr>
          </w:p>
        </w:tc>
      </w:tr>
      <w:tr w14:paraId="12A2B7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095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9D29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обыкновенными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2B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0E9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BC7F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B37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F8B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DD34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3F9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6D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обыкновенными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73E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519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82A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DD83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E667C">
            <w:pPr>
              <w:spacing w:before="0" w:after="0"/>
              <w:ind w:left="135"/>
              <w:jc w:val="left"/>
            </w:pPr>
          </w:p>
        </w:tc>
      </w:tr>
      <w:tr w14:paraId="20F8A9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A14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FB8C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обыкновенными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6E9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08D8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506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6B6E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BD6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"https://m.edsoo.ru/f2a22b9c"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076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DC5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4A1E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числа. Сравнение и округление десятичных чисел.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903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40F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7402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9D8DB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E087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"https://m.edsoo.ru/f2a2340c"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https://m.edsoo.ru/f2a2340c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04A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CFBF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6CD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десятичных дробей. Умножение на 10,100,1000...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C99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A81D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9930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38A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C91EE4">
            <w:pPr>
              <w:spacing w:before="0" w:after="0"/>
              <w:ind w:left="135"/>
              <w:jc w:val="left"/>
            </w:pPr>
          </w:p>
        </w:tc>
      </w:tr>
      <w:tr w14:paraId="521572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AE8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D4C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десятичных чисел на натуральное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0743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EC4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966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5FA3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C61971">
            <w:pPr>
              <w:spacing w:before="0" w:after="0"/>
              <w:ind w:left="135"/>
              <w:jc w:val="left"/>
            </w:pPr>
          </w:p>
        </w:tc>
      </w:tr>
      <w:tr w14:paraId="6BF38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E356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F7F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десятичных чисел на натуральное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5CC1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953B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0CF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4EE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3EBB8">
            <w:pPr>
              <w:spacing w:before="0" w:after="0"/>
              <w:ind w:left="135"/>
              <w:jc w:val="left"/>
            </w:pPr>
          </w:p>
        </w:tc>
      </w:tr>
      <w:tr w14:paraId="73B413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2A3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2E8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десятичных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E5F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441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A9A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4099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4A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0302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2F5F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7C00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десятичных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80C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AC5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5A4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AD7A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878C0">
            <w:pPr>
              <w:spacing w:before="0" w:after="0"/>
              <w:ind w:left="135"/>
              <w:jc w:val="left"/>
            </w:pPr>
          </w:p>
        </w:tc>
      </w:tr>
      <w:tr w14:paraId="68C8B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D988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BD7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примеров на все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F59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70DD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6D23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0E447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91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"https://m.edsoo.ru/f2a23254"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https://m.edsoo.ru/f2a23254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A5A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DC9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9A6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примеров на все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830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BA8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B29E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2E0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2008C3">
            <w:pPr>
              <w:spacing w:before="0" w:after="0"/>
              <w:ind w:left="135"/>
              <w:jc w:val="left"/>
            </w:pPr>
          </w:p>
        </w:tc>
      </w:tr>
      <w:tr w14:paraId="7519C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6D9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D64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примеров на все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4064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307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910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ED00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ACD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"https://m.edsoo.ru/f2a24104"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https://m.edsoo.ru/f2a24104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E36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F7F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FB5C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97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7B1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9B7E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CB72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8EE8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F799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C3E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E05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DDC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261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E4C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11367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9462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3DD0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D91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506E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078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8872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579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22FC2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D65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"https://m.edsoo.ru/f2a228a4"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F801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691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7B7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7A0D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7071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681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B1547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7D782">
            <w:pPr>
              <w:spacing w:before="0" w:after="0"/>
              <w:ind w:left="135"/>
              <w:jc w:val="left"/>
            </w:pPr>
          </w:p>
        </w:tc>
      </w:tr>
      <w:tr w14:paraId="3F1EF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BB6A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AD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"Повторение курса 5 класса"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DC0D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15C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5C99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6B325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DF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"https://m.edsoo.ru/f2a242a8"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https://m.edsoo.ru/f2a242a8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C6A5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4B9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55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08B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D7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8B30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0563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36477">
            <w:pPr>
              <w:spacing w:before="0" w:after="0"/>
              <w:ind w:left="135"/>
              <w:jc w:val="left"/>
            </w:pPr>
          </w:p>
        </w:tc>
      </w:tr>
      <w:tr w14:paraId="032849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9B5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51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D1C1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3E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F59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A26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D4FB8">
            <w:pPr>
              <w:spacing w:before="0" w:after="0"/>
              <w:ind w:left="135"/>
              <w:jc w:val="left"/>
            </w:pPr>
          </w:p>
        </w:tc>
      </w:tr>
      <w:tr w14:paraId="70E03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2D71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309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55E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3AD6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8E5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1C92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D301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"https://m.edsoo.ru/f2a28d76"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https://m.edsoo.ru/f2a28d76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469C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102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D68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2A2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CF7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91D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482B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C76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8CB8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114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4B9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FF6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18F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3DE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2E4E5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8767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"https://m.edsoo.ru/f2a29064"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https://m.edsoo.ru/f2a29064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4D61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93C6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ED6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основные задачи на 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960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BF4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9927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5CEE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92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"https://m.edsoo.ru/f2a291e0"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https://m.edsoo.ru/f2a291e0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0B6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A55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F47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основные задачи на 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622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3C2F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855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A5C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64370">
            <w:pPr>
              <w:spacing w:before="0" w:after="0"/>
              <w:ind w:left="135"/>
              <w:jc w:val="left"/>
            </w:pPr>
          </w:p>
        </w:tc>
      </w:tr>
      <w:tr w14:paraId="489C27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8B9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6BA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 основные задачи на 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6CE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68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8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A0DC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8286D">
            <w:pPr>
              <w:spacing w:before="0" w:after="0"/>
              <w:ind w:left="135"/>
              <w:jc w:val="left"/>
            </w:pPr>
          </w:p>
        </w:tc>
      </w:tr>
      <w:tr w14:paraId="4FE6E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456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2499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текстовыч задач,содержащих дроби и 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D72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EB9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8B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87E0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B6C36E">
            <w:pPr>
              <w:spacing w:before="0" w:after="0"/>
              <w:ind w:left="135"/>
              <w:jc w:val="left"/>
            </w:pPr>
          </w:p>
        </w:tc>
      </w:tr>
      <w:tr w14:paraId="5147FB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A17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645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1A19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A08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F01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7366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B99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"https://m.edsoo.ru/f2a29546"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https://m.edsoo.ru/f2a29546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6A91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BFD7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2E2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8400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E974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CE3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EBAA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90B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"https://m.edsoo.ru/f2a29a46"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https://m.edsoo.ru/f2a29a46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ACA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E84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FAE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числовой информации в круговых диаграммах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345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37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BBE3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C51D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E3232">
            <w:pPr>
              <w:spacing w:before="0" w:after="0"/>
              <w:ind w:left="135"/>
              <w:jc w:val="left"/>
            </w:pPr>
          </w:p>
        </w:tc>
      </w:tr>
      <w:tr w14:paraId="1EAA18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7ECA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4D9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D0B8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F25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AB5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B81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51EAC">
            <w:pPr>
              <w:spacing w:before="0" w:after="0"/>
              <w:ind w:left="135"/>
              <w:jc w:val="left"/>
            </w:pPr>
          </w:p>
        </w:tc>
      </w:tr>
      <w:tr w14:paraId="2A83A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F23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0EA3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887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4C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41B2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614D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C67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4B7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E53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351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1B8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EEA5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7470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285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273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DE8B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A096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A64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8797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0BE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14A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3FBD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EAEB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"https://m.edsoo.ru/f2a2ab94"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https://m.edsoo.ru/f2a2ab94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25CC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D87D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5D5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множества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D5F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0CCA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F329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E6CB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7DA83">
            <w:pPr>
              <w:spacing w:before="0" w:after="0"/>
              <w:ind w:left="135"/>
              <w:jc w:val="left"/>
            </w:pPr>
          </w:p>
        </w:tc>
      </w:tr>
      <w:tr w14:paraId="76AFB6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677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2D4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множества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94B3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EB70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2DAE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1110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737713">
            <w:pPr>
              <w:spacing w:before="0" w:after="0"/>
              <w:ind w:left="135"/>
              <w:jc w:val="left"/>
            </w:pPr>
          </w:p>
        </w:tc>
      </w:tr>
      <w:tr w14:paraId="067B38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E8D2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171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множества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0441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4838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6783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6A56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2FF342">
            <w:pPr>
              <w:spacing w:before="0" w:after="0"/>
              <w:ind w:left="135"/>
              <w:jc w:val="left"/>
            </w:pPr>
          </w:p>
        </w:tc>
      </w:tr>
      <w:tr w14:paraId="4820DF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FF95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6FD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893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5FD0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6632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A85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848CFB">
            <w:pPr>
              <w:spacing w:before="0" w:after="0"/>
              <w:ind w:left="135"/>
              <w:jc w:val="left"/>
            </w:pPr>
          </w:p>
        </w:tc>
      </w:tr>
      <w:tr w14:paraId="33D04B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6469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30A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0C8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546C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BD8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5AA56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F58796">
            <w:pPr>
              <w:spacing w:before="0" w:after="0"/>
              <w:ind w:left="135"/>
              <w:jc w:val="left"/>
            </w:pPr>
          </w:p>
        </w:tc>
      </w:tr>
      <w:tr w14:paraId="7150CC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86F3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6C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550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66A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BE91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A966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DECDB">
            <w:pPr>
              <w:spacing w:before="0" w:after="0"/>
              <w:ind w:left="135"/>
              <w:jc w:val="left"/>
            </w:pPr>
          </w:p>
        </w:tc>
      </w:tr>
      <w:tr w14:paraId="09DA74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644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CA6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221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809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C87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9F170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F78D35">
            <w:pPr>
              <w:spacing w:before="0" w:after="0"/>
              <w:ind w:left="135"/>
              <w:jc w:val="left"/>
            </w:pPr>
          </w:p>
        </w:tc>
      </w:tr>
      <w:tr w14:paraId="6F9E6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E6D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6AA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№2 " Вычисления и построения"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31ED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AD00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2FF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9B1F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FEFE9">
            <w:pPr>
              <w:spacing w:before="0" w:after="0"/>
              <w:ind w:left="135"/>
              <w:jc w:val="left"/>
            </w:pPr>
          </w:p>
        </w:tc>
      </w:tr>
      <w:tr w14:paraId="033EF5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151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DE43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4;25;8;125;11;3;9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CF95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D5E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E713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70A2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8157E">
            <w:pPr>
              <w:spacing w:before="0" w:after="0"/>
              <w:ind w:left="135"/>
              <w:jc w:val="left"/>
            </w:pPr>
          </w:p>
        </w:tc>
      </w:tr>
      <w:tr w14:paraId="0293DE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AB9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A03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4;25;8;125;11;3;9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32A9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B495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5F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405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937A2">
            <w:pPr>
              <w:spacing w:before="0" w:after="0"/>
              <w:ind w:left="135"/>
              <w:jc w:val="left"/>
            </w:pPr>
          </w:p>
        </w:tc>
      </w:tr>
      <w:tr w14:paraId="57D9E3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8FAF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5F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на множители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2BA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AA2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C03D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A3DC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2828CD">
            <w:pPr>
              <w:spacing w:before="0" w:after="0"/>
              <w:ind w:left="135"/>
              <w:jc w:val="left"/>
            </w:pPr>
          </w:p>
        </w:tc>
      </w:tr>
      <w:tr w14:paraId="44E17F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00EC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1BF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на множители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6D17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357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D1DD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2C3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C86A0A">
            <w:pPr>
              <w:spacing w:before="0" w:after="0"/>
              <w:ind w:left="135"/>
              <w:jc w:val="left"/>
            </w:pPr>
          </w:p>
        </w:tc>
      </w:tr>
      <w:tr w14:paraId="73BA5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095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13F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на множители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43BB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73D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7A1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0E73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6629C5">
            <w:pPr>
              <w:spacing w:before="0" w:after="0"/>
              <w:ind w:left="135"/>
              <w:jc w:val="left"/>
            </w:pPr>
          </w:p>
        </w:tc>
      </w:tr>
      <w:tr w14:paraId="64EB8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110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AC17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Наибольший общий делитель. Взаимно простые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918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FD2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7CE2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9ED7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53FC44">
            <w:pPr>
              <w:spacing w:before="0" w:after="0"/>
              <w:ind w:left="135"/>
              <w:jc w:val="left"/>
            </w:pPr>
          </w:p>
        </w:tc>
      </w:tr>
      <w:tr w14:paraId="37E430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B8A8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10A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Наибольший общий делитель. Взаимно простые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6C98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C65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AEB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34B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881B0">
            <w:pPr>
              <w:spacing w:before="0" w:after="0"/>
              <w:ind w:left="135"/>
              <w:jc w:val="left"/>
            </w:pPr>
          </w:p>
        </w:tc>
      </w:tr>
      <w:tr w14:paraId="5E11F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C77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847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Наибольший общий делитель. Взаимно простые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EB2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029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408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73C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3F816">
            <w:pPr>
              <w:spacing w:before="0" w:after="0"/>
              <w:ind w:left="135"/>
              <w:jc w:val="left"/>
            </w:pPr>
          </w:p>
        </w:tc>
      </w:tr>
      <w:tr w14:paraId="04A042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022E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A8F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Наименьшее общее кратное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1DCA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E8E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A3EC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4D6F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3A491F">
            <w:pPr>
              <w:spacing w:before="0" w:after="0"/>
              <w:ind w:left="135"/>
              <w:jc w:val="left"/>
            </w:pPr>
          </w:p>
        </w:tc>
      </w:tr>
      <w:tr w14:paraId="1293F3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603D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1FD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Наименьшее общее кратное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455D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A69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AB7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01C1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DDAAEE">
            <w:pPr>
              <w:spacing w:before="0" w:after="0"/>
              <w:ind w:left="135"/>
              <w:jc w:val="left"/>
            </w:pPr>
          </w:p>
        </w:tc>
      </w:tr>
      <w:tr w14:paraId="32F3FA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938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BF65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Наименьшее общее кратное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8F4A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C52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490C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E22E0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34E1D5">
            <w:pPr>
              <w:spacing w:before="0" w:after="0"/>
              <w:ind w:left="135"/>
              <w:jc w:val="left"/>
            </w:pPr>
          </w:p>
        </w:tc>
      </w:tr>
      <w:tr w14:paraId="554D0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F24A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3A3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C80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1CA5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BE50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1584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3EEB4">
            <w:pPr>
              <w:spacing w:before="0" w:after="0"/>
              <w:ind w:left="135"/>
              <w:jc w:val="left"/>
            </w:pPr>
          </w:p>
        </w:tc>
      </w:tr>
      <w:tr w14:paraId="382C7F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C36A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867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Приведение дробей к общему знаменателю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F3F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153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4C6B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70F11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408438">
            <w:pPr>
              <w:spacing w:before="0" w:after="0"/>
              <w:ind w:left="135"/>
              <w:jc w:val="left"/>
            </w:pPr>
          </w:p>
        </w:tc>
      </w:tr>
      <w:tr w14:paraId="04DA2C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1D94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A94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0DD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DC7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EB9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13AED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B44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84D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9442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472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0A1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379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955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446A5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335A7">
            <w:pPr>
              <w:spacing w:before="0" w:after="0"/>
              <w:ind w:left="135"/>
              <w:jc w:val="left"/>
            </w:pPr>
          </w:p>
        </w:tc>
      </w:tr>
      <w:tr w14:paraId="6F13A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AEA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500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794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A610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A2A2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BDC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93C6C">
            <w:pPr>
              <w:spacing w:before="0" w:after="0"/>
              <w:ind w:left="135"/>
              <w:jc w:val="left"/>
            </w:pPr>
          </w:p>
        </w:tc>
      </w:tr>
      <w:tr w14:paraId="33884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DB6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DF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F925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ADE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7AF4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F12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DDEAE">
            <w:pPr>
              <w:spacing w:before="0" w:after="0"/>
              <w:ind w:left="135"/>
              <w:jc w:val="left"/>
            </w:pPr>
          </w:p>
        </w:tc>
      </w:tr>
      <w:tr w14:paraId="009EC1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BDD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53C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345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2B5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F7DA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6451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CAB9AE">
            <w:pPr>
              <w:spacing w:before="0" w:after="0"/>
              <w:ind w:left="135"/>
              <w:jc w:val="left"/>
            </w:pPr>
          </w:p>
        </w:tc>
      </w:tr>
      <w:tr w14:paraId="7482E3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866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6B1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сложения и вычитания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6E0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C77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F4C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0FEB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EE3DB4">
            <w:pPr>
              <w:spacing w:before="0" w:after="0"/>
              <w:ind w:left="135"/>
              <w:jc w:val="left"/>
            </w:pPr>
          </w:p>
        </w:tc>
      </w:tr>
      <w:tr w14:paraId="3143A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3AF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E31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00A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02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4A8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7241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DA5D97">
            <w:pPr>
              <w:spacing w:before="0" w:after="0"/>
              <w:ind w:left="135"/>
              <w:jc w:val="left"/>
            </w:pPr>
          </w:p>
        </w:tc>
      </w:tr>
      <w:tr w14:paraId="4A33AB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B12D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AFD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84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B58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A5E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CBB1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8F42B">
            <w:pPr>
              <w:spacing w:before="0" w:after="0"/>
              <w:ind w:left="135"/>
              <w:jc w:val="left"/>
            </w:pPr>
          </w:p>
        </w:tc>
      </w:tr>
      <w:tr w14:paraId="3B38D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F97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4D7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310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975E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4B0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9F61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4FED9">
            <w:pPr>
              <w:spacing w:before="0" w:after="0"/>
              <w:ind w:left="135"/>
              <w:jc w:val="left"/>
            </w:pPr>
          </w:p>
        </w:tc>
      </w:tr>
      <w:tr w14:paraId="49814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E08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D2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B00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220F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AD4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CCB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70ABA">
            <w:pPr>
              <w:spacing w:before="0" w:after="0"/>
              <w:ind w:left="135"/>
              <w:jc w:val="left"/>
            </w:pPr>
          </w:p>
        </w:tc>
      </w:tr>
      <w:tr w14:paraId="60ADD3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EBF6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F18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распределительного закона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FCFE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D08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7CA6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268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35754">
            <w:pPr>
              <w:spacing w:before="0" w:after="0"/>
              <w:ind w:left="135"/>
              <w:jc w:val="left"/>
            </w:pPr>
          </w:p>
        </w:tc>
      </w:tr>
      <w:tr w14:paraId="1A0AED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F7F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9CB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распределительного закона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580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BC80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95F1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47A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D3290">
            <w:pPr>
              <w:spacing w:before="0" w:after="0"/>
              <w:ind w:left="135"/>
              <w:jc w:val="left"/>
            </w:pPr>
          </w:p>
        </w:tc>
      </w:tr>
      <w:tr w14:paraId="08AAD1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0B2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F4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65A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79C8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185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D3A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DB636">
            <w:pPr>
              <w:spacing w:before="0" w:after="0"/>
              <w:ind w:left="135"/>
              <w:jc w:val="left"/>
            </w:pPr>
          </w:p>
        </w:tc>
      </w:tr>
      <w:tr w14:paraId="3B0E75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492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42D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2E57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F34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870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E73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5D5C6">
            <w:pPr>
              <w:spacing w:before="0" w:after="0"/>
              <w:ind w:left="135"/>
              <w:jc w:val="left"/>
            </w:pPr>
          </w:p>
        </w:tc>
      </w:tr>
      <w:tr w14:paraId="240E91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1B0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ED4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числа по его дроби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CDF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C8D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B62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56D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E4EA2F">
            <w:pPr>
              <w:spacing w:before="0" w:after="0"/>
              <w:ind w:left="135"/>
              <w:jc w:val="left"/>
            </w:pPr>
          </w:p>
        </w:tc>
      </w:tr>
      <w:tr w14:paraId="43A2F6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B36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546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числа по его дроби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659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A8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568D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27F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2C015">
            <w:pPr>
              <w:spacing w:before="0" w:after="0"/>
              <w:ind w:left="135"/>
              <w:jc w:val="left"/>
            </w:pPr>
          </w:p>
        </w:tc>
      </w:tr>
      <w:tr w14:paraId="3C7753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C44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E15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D1BA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D2D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592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C300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A2D5B">
            <w:pPr>
              <w:spacing w:before="0" w:after="0"/>
              <w:ind w:left="135"/>
              <w:jc w:val="left"/>
            </w:pPr>
          </w:p>
        </w:tc>
      </w:tr>
      <w:tr w14:paraId="0442FD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76F5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D97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CEC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9F0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D1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D3A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77E257">
            <w:pPr>
              <w:spacing w:before="0" w:after="0"/>
              <w:ind w:left="135"/>
              <w:jc w:val="left"/>
            </w:pPr>
          </w:p>
        </w:tc>
      </w:tr>
      <w:tr w14:paraId="03F6CC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2EB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423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Дробные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19F8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E7C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547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AF67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D10DDA">
            <w:pPr>
              <w:spacing w:before="0" w:after="0"/>
              <w:ind w:left="135"/>
              <w:jc w:val="left"/>
            </w:pPr>
          </w:p>
        </w:tc>
      </w:tr>
      <w:tr w14:paraId="6585C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C548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52D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A53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2D9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E595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4B9C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7724F">
            <w:pPr>
              <w:spacing w:before="0" w:after="0"/>
              <w:ind w:left="135"/>
              <w:jc w:val="left"/>
            </w:pPr>
          </w:p>
        </w:tc>
      </w:tr>
      <w:tr w14:paraId="5498B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6FFF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12CE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DF1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9ADE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A26D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A59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2E2AA">
            <w:pPr>
              <w:spacing w:before="0" w:after="0"/>
              <w:ind w:left="135"/>
              <w:jc w:val="left"/>
            </w:pPr>
          </w:p>
        </w:tc>
      </w:tr>
      <w:tr w14:paraId="7D16F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83E0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8C7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№3 " Дробные выражения"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537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B1AA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22B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E5C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89A89">
            <w:pPr>
              <w:spacing w:before="0" w:after="0"/>
              <w:ind w:left="135"/>
              <w:jc w:val="left"/>
            </w:pPr>
          </w:p>
        </w:tc>
      </w:tr>
      <w:tr w14:paraId="342A1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FDF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39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C47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C1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A75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5AB8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DF39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"https://m.edsoo.ru/f2a282c2"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https://m.edsoo.ru/f2a282c2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0ED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3741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A47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890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7E2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98F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69CC7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329BA">
            <w:pPr>
              <w:spacing w:before="0" w:after="0"/>
              <w:ind w:left="135"/>
              <w:jc w:val="left"/>
            </w:pPr>
          </w:p>
        </w:tc>
      </w:tr>
      <w:tr w14:paraId="2AE58A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BE1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944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C25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5BD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874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EA1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EAE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https://m.edsoo.ru/f2a28448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96F4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5C8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7DE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FB28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D6A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B02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C775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7CB59">
            <w:pPr>
              <w:spacing w:before="0" w:after="0"/>
              <w:ind w:left="135"/>
              <w:jc w:val="left"/>
            </w:pPr>
          </w:p>
        </w:tc>
      </w:tr>
      <w:tr w14:paraId="1EA162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58C5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A4F6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Пропорция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6F8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978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C1B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680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FB1BC">
            <w:pPr>
              <w:spacing w:before="0" w:after="0"/>
              <w:ind w:left="135"/>
              <w:jc w:val="left"/>
            </w:pPr>
          </w:p>
        </w:tc>
      </w:tr>
      <w:tr w14:paraId="39973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9F97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1772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Пропорция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81E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7B3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1D80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2F3F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0E261">
            <w:pPr>
              <w:spacing w:before="0" w:after="0"/>
              <w:ind w:left="135"/>
              <w:jc w:val="left"/>
            </w:pPr>
          </w:p>
        </w:tc>
      </w:tr>
      <w:tr w14:paraId="4FBBA4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E02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6F1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и обратная пропорциональность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5F7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6493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989E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4CC6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53490">
            <w:pPr>
              <w:spacing w:before="0" w:after="0"/>
              <w:ind w:left="135"/>
              <w:jc w:val="left"/>
            </w:pPr>
          </w:p>
        </w:tc>
      </w:tr>
      <w:tr w14:paraId="011156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7B2F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085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и обратная пропорциональность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F5BB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43A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4800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0FAB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10635E">
            <w:pPr>
              <w:spacing w:before="0" w:after="0"/>
              <w:ind w:left="135"/>
              <w:jc w:val="left"/>
            </w:pPr>
          </w:p>
        </w:tc>
      </w:tr>
      <w:tr w14:paraId="7F1809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9E1E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615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и обратная пропорциональность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566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A37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6F5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0E129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FF170">
            <w:pPr>
              <w:spacing w:before="0" w:after="0"/>
              <w:ind w:left="135"/>
              <w:jc w:val="left"/>
            </w:pPr>
          </w:p>
        </w:tc>
      </w:tr>
      <w:tr w14:paraId="0EB8C6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DEAE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B5E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183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17D0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3DFD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22DBE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4C4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https://m.edsoo.ru/f2a28a7e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3078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1FF5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C24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EC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6F9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9C5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A123C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E4D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https://m.edsoo.ru/f2a28c22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6603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69C2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FC0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F176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B31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51F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39174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A6FD80">
            <w:pPr>
              <w:spacing w:before="0" w:after="0"/>
              <w:ind w:left="135"/>
              <w:jc w:val="left"/>
            </w:pPr>
          </w:p>
        </w:tc>
      </w:tr>
      <w:tr w14:paraId="2C2E8B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C62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F2E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BDA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35D2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A614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EEAC8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353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"https://m.edsoo.ru/f2a2509a"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202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6108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63E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7BD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41F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7B8F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345B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CCC3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"https://m.edsoo.ru/f2a25428"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https://m.edsoo.ru/f2a25428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223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FC46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B40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F38C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852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7F1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03B5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B2BD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"https://m.edsoo.ru/f2a257fc"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https://m.edsoo.ru/f2a257fc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DDD5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EF6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A55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2C6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EB4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71B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96B48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F25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"https://m.edsoo.ru/f2a252ca"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https://m.edsoo.ru/f2a252ca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6AAE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D071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F3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572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E6E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CE8B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424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719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4A9A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9CCD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CAB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C70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BB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51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370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B25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"https://m.edsoo.ru/f2a25ae0"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E238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F211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0C7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A9F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8718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450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A50C5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E652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"https://m.edsoo.ru/f2a29bea"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https://m.edsoo.ru/f2a29bea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176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1A1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F53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DC4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622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031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DE0F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AEC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"https://m.edsoo.ru/f2a2ae8c"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https://m.edsoo.ru/f2a2ae8c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2B42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D064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1AA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Длина окружности. Площадь круга. Шар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DDFA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C6B1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775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3C9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D25D1">
            <w:pPr>
              <w:spacing w:before="0" w:after="0"/>
              <w:ind w:left="135"/>
              <w:jc w:val="left"/>
            </w:pPr>
          </w:p>
        </w:tc>
      </w:tr>
      <w:tr w14:paraId="7AF065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EDD5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302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Длина окружности. Площадь круга. Шар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4B2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AAA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9885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EF51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E33DEB">
            <w:pPr>
              <w:spacing w:before="0" w:after="0"/>
              <w:ind w:left="135"/>
              <w:jc w:val="left"/>
            </w:pPr>
          </w:p>
        </w:tc>
      </w:tr>
      <w:tr w14:paraId="3A3B70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54B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5A7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E1E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B18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E6B4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2401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8EC75">
            <w:pPr>
              <w:spacing w:before="0" w:after="0"/>
              <w:ind w:left="135"/>
              <w:jc w:val="left"/>
            </w:pPr>
          </w:p>
        </w:tc>
      </w:tr>
      <w:tr w14:paraId="1A292E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E1F4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AC2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D9B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5082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82DD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F17C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6D9DB8">
            <w:pPr>
              <w:spacing w:before="0" w:after="0"/>
              <w:ind w:left="135"/>
              <w:jc w:val="left"/>
            </w:pPr>
          </w:p>
        </w:tc>
      </w:tr>
      <w:tr w14:paraId="00120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668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1DB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8768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E1F5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DF5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4C5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85ED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"https://m.edsoo.ru/f2a3252e"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https://m.edsoo.ru/f2a3252e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617F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B635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F3D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3C49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B54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423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E934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EDD9CE">
            <w:pPr>
              <w:spacing w:before="0" w:after="0"/>
              <w:ind w:left="135"/>
              <w:jc w:val="left"/>
            </w:pPr>
          </w:p>
        </w:tc>
      </w:tr>
      <w:tr w14:paraId="734A72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CE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D9C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B032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85B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8B70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576C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721995">
            <w:pPr>
              <w:spacing w:before="0" w:after="0"/>
              <w:ind w:left="135"/>
              <w:jc w:val="left"/>
            </w:pPr>
          </w:p>
        </w:tc>
      </w:tr>
      <w:tr w14:paraId="4C4DC0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C28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148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№4 " Отношения и пропорции"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8D6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8F3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4525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604BB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36B62">
            <w:pPr>
              <w:spacing w:before="0" w:after="0"/>
              <w:ind w:left="135"/>
              <w:jc w:val="left"/>
            </w:pPr>
          </w:p>
        </w:tc>
      </w:tr>
      <w:tr w14:paraId="3245E1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E92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70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EE8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6496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EA0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00C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74E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9A2E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2531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07A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DA2C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9207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4B33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035DC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574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2A3F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4FE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91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06A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985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B1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91B6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B59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"https://m.edsoo.ru/f2a2c886"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https://m.edsoo.ru/f2a2c886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6658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CD1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A7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6D6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C59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3E7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D3D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0071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"https://m.edsoo.ru/f2a2ca3e"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DE2B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EE0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9CA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3240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7B5C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EE57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12E3F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E30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"https://m.edsoo.ru/f2a2cba6"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https://m.edsoo.ru/f2a2cba6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17DC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BF16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593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7D27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B933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85F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A9D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6B7D6">
            <w:pPr>
              <w:spacing w:before="0" w:after="0"/>
              <w:ind w:left="135"/>
              <w:jc w:val="left"/>
            </w:pPr>
          </w:p>
        </w:tc>
      </w:tr>
      <w:tr w14:paraId="664652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234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B78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47CC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0D8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3FA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12F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BADD1">
            <w:pPr>
              <w:spacing w:before="0" w:after="0"/>
              <w:ind w:left="135"/>
              <w:jc w:val="left"/>
            </w:pPr>
          </w:p>
        </w:tc>
      </w:tr>
      <w:tr w14:paraId="12C026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29DE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A7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7E8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D25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5B43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B26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D57CE">
            <w:pPr>
              <w:spacing w:before="0" w:after="0"/>
              <w:ind w:left="135"/>
              <w:jc w:val="left"/>
            </w:pPr>
          </w:p>
        </w:tc>
      </w:tr>
      <w:tr w14:paraId="4D492C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80D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19D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25B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8C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B6E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0F5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38857">
            <w:pPr>
              <w:spacing w:before="0" w:after="0"/>
              <w:ind w:left="135"/>
              <w:jc w:val="left"/>
            </w:pPr>
          </w:p>
        </w:tc>
      </w:tr>
      <w:tr w14:paraId="05622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1FD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222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2F1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176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596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E5E6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67A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E555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594C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F60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0163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EF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7523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43BAE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418E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"https://m.edsoo.ru/f2a2cf48"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https://m.edsoo.ru/f2a2cf48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413E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A5A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67B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4CB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109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76C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3B2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B7BF6">
            <w:pPr>
              <w:spacing w:before="0" w:after="0"/>
              <w:ind w:left="135"/>
              <w:jc w:val="left"/>
            </w:pPr>
          </w:p>
        </w:tc>
      </w:tr>
      <w:tr w14:paraId="30642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5E4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725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C0D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C08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28B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DE03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3E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"https://m.edsoo.ru/f2a2d830"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https://m.edsoo.ru/f2a2d830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07CE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3BE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E9B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F51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40C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D491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7526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7A7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"https://m.edsoo.ru/f2a2d984"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F62A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D42D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164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4EB3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DF6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0A94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9B6E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A16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"https://m.edsoo.ru/f2a2dab0"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https://m.edsoo.ru/f2a2dab0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6FB3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72E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214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470A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9AC4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4BD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27F13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AE14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"https://m.edsoo.ru/f2a2ddee"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https://m.edsoo.ru/f2a2ddee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CEF1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EE8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456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374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0A4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81E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23C5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A84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"https://m.edsoo.ru/f2a2defc"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17EE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B6BA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4C0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4F3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A86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A7C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023D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6753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https://m.edsoo.ru/f2a2e384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0710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2ED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9A9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E2C1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4D7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8DE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86B4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24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496E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3071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63D4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2C72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85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751B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7B8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EB65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"https://m.edsoo.ru/f2a2e762"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https://m.edsoo.ru/f2a2e762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7231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E64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B47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E152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0EC4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F54E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E3B7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3C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346C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E65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A5C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A2A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66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B53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C984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53A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"https://m.edsoo.ru/f2a2ecf8"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https://m.edsoo.ru/f2a2ecf8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A2C0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4C05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2AA9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C5E0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B4D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5891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4AC3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4E84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"https://m.edsoo.ru/f2a2f248"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https://m.edsoo.ru/f2a2f248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599B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BD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847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675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E64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D3C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F6CFE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A7EA18">
            <w:pPr>
              <w:spacing w:before="0" w:after="0"/>
              <w:ind w:left="135"/>
              <w:jc w:val="left"/>
            </w:pPr>
          </w:p>
        </w:tc>
      </w:tr>
      <w:tr w14:paraId="42CA7E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AF04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0D6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D2D5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56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DC8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9695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6A3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666E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953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920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A8CD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011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F3F1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4A92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2D55E9">
            <w:pPr>
              <w:spacing w:before="0" w:after="0"/>
              <w:ind w:left="135"/>
              <w:jc w:val="left"/>
            </w:pPr>
          </w:p>
        </w:tc>
      </w:tr>
      <w:tr w14:paraId="1ADA05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E02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3742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3F94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712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F4D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0D8C1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E86BF">
            <w:pPr>
              <w:spacing w:before="0" w:after="0"/>
              <w:ind w:left="135"/>
              <w:jc w:val="left"/>
            </w:pPr>
          </w:p>
        </w:tc>
      </w:tr>
      <w:tr w14:paraId="46EB0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AD0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26A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64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8CD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362D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E54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C3141">
            <w:pPr>
              <w:spacing w:before="0" w:after="0"/>
              <w:ind w:left="135"/>
              <w:jc w:val="left"/>
            </w:pPr>
          </w:p>
        </w:tc>
      </w:tr>
      <w:tr w14:paraId="1EA51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A8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2AE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58C0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BC9B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86DE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068D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C9378">
            <w:pPr>
              <w:spacing w:before="0" w:after="0"/>
              <w:ind w:left="135"/>
              <w:jc w:val="left"/>
            </w:pPr>
          </w:p>
        </w:tc>
      </w:tr>
      <w:tr w14:paraId="0FC543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ACB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AF4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A25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592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AE5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43DB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5D4C0">
            <w:pPr>
              <w:spacing w:before="0" w:after="0"/>
              <w:ind w:left="135"/>
              <w:jc w:val="left"/>
            </w:pPr>
          </w:p>
        </w:tc>
      </w:tr>
      <w:tr w14:paraId="1B9FB6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3C9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9FEE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014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0FC7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24B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82707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21290">
            <w:pPr>
              <w:spacing w:before="0" w:after="0"/>
              <w:ind w:left="135"/>
              <w:jc w:val="left"/>
            </w:pPr>
          </w:p>
        </w:tc>
      </w:tr>
      <w:tr w14:paraId="00B4AA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1E4D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71E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 Положительные и отрицательные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ACD9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C482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4FE0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C58F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4F9D62">
            <w:pPr>
              <w:spacing w:before="0" w:after="0"/>
              <w:ind w:left="135"/>
              <w:jc w:val="left"/>
            </w:pPr>
          </w:p>
        </w:tc>
      </w:tr>
      <w:tr w14:paraId="4F90AC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93CA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D47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F57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3905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9510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C792B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AB3C9">
            <w:pPr>
              <w:spacing w:before="0" w:after="0"/>
              <w:ind w:left="135"/>
              <w:jc w:val="left"/>
            </w:pPr>
          </w:p>
        </w:tc>
      </w:tr>
      <w:tr w14:paraId="4222C2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C56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1EE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153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4AD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E13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0B91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D2F683">
            <w:pPr>
              <w:spacing w:before="0" w:after="0"/>
              <w:ind w:left="135"/>
              <w:jc w:val="left"/>
            </w:pPr>
          </w:p>
        </w:tc>
      </w:tr>
      <w:tr w14:paraId="4BAF46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8BA7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8B7C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Раскрытие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E98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41C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B88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B8A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3B5F1">
            <w:pPr>
              <w:spacing w:before="0" w:after="0"/>
              <w:ind w:left="135"/>
              <w:jc w:val="left"/>
            </w:pPr>
          </w:p>
        </w:tc>
      </w:tr>
      <w:tr w14:paraId="5C3EF8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7E0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5B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Коэффициент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8FF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86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E28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83B9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5CE53D">
            <w:pPr>
              <w:spacing w:before="0" w:after="0"/>
              <w:ind w:left="135"/>
              <w:jc w:val="left"/>
            </w:pPr>
          </w:p>
        </w:tc>
      </w:tr>
      <w:tr w14:paraId="58CDD1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40E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EC01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Коэффициент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FF0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2549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9D4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6B93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DCAA6">
            <w:pPr>
              <w:spacing w:before="0" w:after="0"/>
              <w:ind w:left="135"/>
              <w:jc w:val="left"/>
            </w:pPr>
          </w:p>
        </w:tc>
      </w:tr>
      <w:tr w14:paraId="0E7164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16C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A652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B4A4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66D2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8D5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4C2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3E614">
            <w:pPr>
              <w:spacing w:before="0" w:after="0"/>
              <w:ind w:left="135"/>
              <w:jc w:val="left"/>
            </w:pPr>
          </w:p>
        </w:tc>
      </w:tr>
      <w:tr w14:paraId="09A927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174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8F0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589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75AB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22F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36F2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5825F">
            <w:pPr>
              <w:spacing w:before="0" w:after="0"/>
              <w:ind w:left="135"/>
              <w:jc w:val="left"/>
            </w:pPr>
          </w:p>
        </w:tc>
      </w:tr>
      <w:tr w14:paraId="7290EC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8236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FB2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Подобные слагаемые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5129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AB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0BD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FB8C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096FF7">
            <w:pPr>
              <w:spacing w:before="0" w:after="0"/>
              <w:ind w:left="135"/>
              <w:jc w:val="left"/>
            </w:pPr>
          </w:p>
        </w:tc>
      </w:tr>
      <w:tr w14:paraId="165FA2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8AD3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013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2CA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7D3A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EEE0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561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F7D1FF">
            <w:pPr>
              <w:spacing w:before="0" w:after="0"/>
              <w:ind w:left="135"/>
              <w:jc w:val="left"/>
            </w:pPr>
          </w:p>
        </w:tc>
      </w:tr>
      <w:tr w14:paraId="127C35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9D4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347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6FB5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0A1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9B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112D3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584BD2">
            <w:pPr>
              <w:spacing w:before="0" w:after="0"/>
              <w:ind w:left="135"/>
              <w:jc w:val="left"/>
            </w:pPr>
          </w:p>
        </w:tc>
      </w:tr>
      <w:tr w14:paraId="57984C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B6F6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BB95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CA7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0A9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771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6AF1C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CF0DC">
            <w:pPr>
              <w:spacing w:before="0" w:after="0"/>
              <w:ind w:left="135"/>
              <w:jc w:val="left"/>
            </w:pPr>
          </w:p>
        </w:tc>
      </w:tr>
      <w:tr w14:paraId="0A2722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533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FE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5FA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8377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D6E1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2D10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7C0BE0">
            <w:pPr>
              <w:spacing w:before="0" w:after="0"/>
              <w:ind w:left="135"/>
              <w:jc w:val="left"/>
            </w:pPr>
          </w:p>
        </w:tc>
      </w:tr>
      <w:tr w14:paraId="710389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DF49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1E6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5371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AD98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C2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81034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07D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6ED8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21C1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630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BCDA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FE6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DDAC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92C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8D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"https://m.edsoo.ru/f2a304c2"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https://m.edsoo.ru/f2a304c2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DC6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044B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E2B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459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53D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39C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062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40C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FC73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67C2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A9C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2B1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037E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58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FCD2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36CA6">
            <w:pPr>
              <w:spacing w:before="0" w:after="0"/>
              <w:ind w:left="135"/>
              <w:jc w:val="left"/>
            </w:pPr>
          </w:p>
        </w:tc>
      </w:tr>
      <w:tr w14:paraId="2705A0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1A45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92A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2D2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F9B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F19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9758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DD5B43">
            <w:pPr>
              <w:spacing w:before="0" w:after="0"/>
              <w:ind w:left="135"/>
              <w:jc w:val="left"/>
            </w:pPr>
          </w:p>
        </w:tc>
      </w:tr>
      <w:tr w14:paraId="40C2CA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9C7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3A8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1B9A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A23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1DE8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1C2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35448">
            <w:pPr>
              <w:spacing w:before="0" w:after="0"/>
              <w:ind w:left="135"/>
              <w:jc w:val="left"/>
            </w:pPr>
          </w:p>
        </w:tc>
      </w:tr>
      <w:tr w14:paraId="5038D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BFF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265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Применяем математику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F02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BC7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9C0B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7F40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F7DC2">
            <w:pPr>
              <w:spacing w:before="0" w:after="0"/>
              <w:ind w:left="135"/>
              <w:jc w:val="left"/>
            </w:pPr>
          </w:p>
        </w:tc>
      </w:tr>
      <w:tr w14:paraId="234CA1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FE9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940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№5 " Решение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430E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CBC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8DBA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95E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C4FF4">
            <w:pPr>
              <w:spacing w:before="0" w:after="0"/>
              <w:ind w:left="135"/>
              <w:jc w:val="left"/>
            </w:pPr>
          </w:p>
        </w:tc>
      </w:tr>
      <w:tr w14:paraId="5097A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0CF6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F10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420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8BA3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CAD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CBE8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68F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92F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638D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C55C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756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7D7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88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EAB6E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A4B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"https://m.edsoo.ru/f2a248d4"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https://m.edsoo.ru/f2a248d4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06C3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CE2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84E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83D7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140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A8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2F5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F63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"https://m.edsoo.ru/f2a24a32"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https://m.edsoo.ru/f2a24a32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1B30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B8DC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FD7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DA7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07D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3C3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F9CA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9C2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"https://m.edsoo.ru/f2a24776"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https://m.edsoo.ru/f2a24776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344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03B5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39E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AAB9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B8F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89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A1DB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0C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"https://m.edsoo.ru/f2a30ca6"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https://m.edsoo.ru/f2a30ca6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B9FF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A2D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A44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80B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ABA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97E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12C6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C909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https://m.edsoo.ru/f2a311d8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DE7A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4565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3D4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831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A39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FBA2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4EAC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540E8">
            <w:pPr>
              <w:spacing w:before="0" w:after="0"/>
              <w:ind w:left="135"/>
              <w:jc w:val="left"/>
            </w:pPr>
          </w:p>
        </w:tc>
      </w:tr>
      <w:tr w14:paraId="45660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9655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D45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CCA9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41F7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EA4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7AB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0124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"https://m.edsoo.ru/f2a24eb0"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378F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B35F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0AC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BF6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630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4F8E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41611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EBE8C">
            <w:pPr>
              <w:spacing w:before="0" w:after="0"/>
              <w:ind w:left="135"/>
              <w:jc w:val="left"/>
            </w:pPr>
          </w:p>
        </w:tc>
      </w:tr>
      <w:tr w14:paraId="06611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B23D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7E5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74F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626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500D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42E7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EC87CC">
            <w:pPr>
              <w:spacing w:before="0" w:after="0"/>
              <w:ind w:left="135"/>
              <w:jc w:val="left"/>
            </w:pPr>
          </w:p>
        </w:tc>
      </w:tr>
      <w:tr w14:paraId="201854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0925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4D9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AD2C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A2D2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251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F051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551AF">
            <w:pPr>
              <w:spacing w:before="0" w:after="0"/>
              <w:ind w:left="135"/>
              <w:jc w:val="left"/>
            </w:pPr>
          </w:p>
        </w:tc>
      </w:tr>
      <w:tr w14:paraId="59271D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CDA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334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числовой информации на графиках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B1D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7CC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40EF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CDD18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E313B">
            <w:pPr>
              <w:spacing w:before="0" w:after="0"/>
              <w:ind w:left="135"/>
              <w:jc w:val="left"/>
            </w:pPr>
          </w:p>
        </w:tc>
      </w:tr>
      <w:tr w14:paraId="08C809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917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C4C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числовой информации на графиках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776C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E52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6108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8390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0B70FF">
            <w:pPr>
              <w:spacing w:before="0" w:after="0"/>
              <w:ind w:left="135"/>
              <w:jc w:val="left"/>
            </w:pPr>
          </w:p>
        </w:tc>
      </w:tr>
      <w:tr w14:paraId="27627D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AF8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06C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 6 " Координатная плоскость"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5E85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527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DAA3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BA52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09F40">
            <w:pPr>
              <w:spacing w:before="0" w:after="0"/>
              <w:ind w:left="135"/>
              <w:jc w:val="left"/>
            </w:pPr>
          </w:p>
        </w:tc>
      </w:tr>
      <w:tr w14:paraId="5DE23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613C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30B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BD8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19A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458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5864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662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"https://m.edsoo.ru/f2a328f8"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https://m.edsoo.ru/f2a328f8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750A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D62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9A3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7E60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48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3EE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6D51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48DD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"https://m.edsoo.ru/f2a32a9c"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https://m.edsoo.ru/f2a32a9c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040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D737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29A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AEBF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248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5A8C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EDE9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8AD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"https://m.edsoo.ru/f2a32bd2"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https://m.edsoo.ru/f2a32bd2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681F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D86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7F6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4CC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BCA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4A8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0C79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77B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"https://m.edsoo.ru/f2a3312c"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https://m.edsoo.ru/f2a3312c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6C96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BA4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C7D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2FED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6139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19FF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39F2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F0A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"https://m.edsoo.ru/f2a33352"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https://m.edsoo.ru/f2a33352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F748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996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D9E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1F2C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60F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A054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991C6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AA5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"https://m.edsoo.ru/f2a33596"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7F3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DA0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479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8C4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A41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F5D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3538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217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"https://m.edsoo.ru/f2a33780"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https://m.edsoo.ru/f2a33780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F91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F3E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330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97E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18BC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E08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E3269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E87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"https://m.edsoo.ru/f2a338b6"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https://m.edsoo.ru/f2a338b6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1BEC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0B9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2E9F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3CD9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B81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835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AE212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E9FB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"https://m.edsoo.ru/f2a339ce"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7EEC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0004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5BB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9C5E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420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018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3215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2AB3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"https://m.edsoo.ru/f2a33ad2"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https://m.edsoo.ru/f2a33ad2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3AD1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89F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02B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AAD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594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B43F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1B6C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7C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"https://m.edsoo.ru/f2a33bd6"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https://m.edsoo.ru/f2a33bd6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558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5FE4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DE4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ED4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35FC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894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754F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5A6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"https://m.edsoo.ru/f2a33f46"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2A9C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8D8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27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A71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6F3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6E9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10A1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C46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"https://m.edsoo.ru/f2a340b8"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https://m.edsoo.ru/f2a340b8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2625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9C3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852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3B5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83F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DD9D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5FA66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B82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"https://m.edsoo.ru/f2a3420c"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D295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42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63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899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C87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BA9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40E4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810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"https://m.edsoo.ru/f2a3432e"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https://m.edsoo.ru/f2a3432e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4B8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0E2A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DD01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364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BF1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2C25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CCF4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AEB21">
            <w:pPr>
              <w:spacing w:before="0" w:after="0"/>
              <w:ind w:left="135"/>
              <w:jc w:val="left"/>
            </w:pPr>
          </w:p>
        </w:tc>
      </w:tr>
      <w:tr w14:paraId="74E32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7AF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54D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229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1AB1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D96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429A8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6FA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"https://m.edsoo.ru/f2a34950"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https://m.edsoo.ru/f2a34950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4D62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A83C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D726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D00A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DA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EEA5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62809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C6F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"https://m.edsoo.ru/f2a34d2e"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https://m.edsoo.ru/f2a34d2e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21FE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351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474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185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9AD0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FD72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30324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E90F2">
            <w:pPr>
              <w:spacing w:before="0" w:after="0"/>
              <w:ind w:left="135"/>
              <w:jc w:val="left"/>
            </w:pPr>
          </w:p>
        </w:tc>
      </w:tr>
      <w:tr w14:paraId="40BF69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60E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332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9CB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9DFC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254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1295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0A3840">
            <w:pPr>
              <w:spacing w:before="0" w:after="0"/>
              <w:ind w:left="135"/>
              <w:jc w:val="left"/>
            </w:pPr>
          </w:p>
        </w:tc>
      </w:tr>
      <w:tr w14:paraId="4AE5D1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298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1BEF1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204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64D0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B24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D9B5DF">
            <w:pPr>
              <w:jc w:val="left"/>
            </w:pPr>
          </w:p>
        </w:tc>
      </w:tr>
    </w:tbl>
    <w:p w14:paraId="072457B4">
      <w:pPr>
        <w:sectPr>
          <w:pgSz w:w="16383" w:h="11906" w:orient="landscape"/>
          <w:cols w:space="720" w:num="1"/>
        </w:sectPr>
      </w:pPr>
    </w:p>
    <w:p w14:paraId="615CF2A3">
      <w:pPr>
        <w:sectPr>
          <w:pgSz w:w="16383" w:h="11906" w:orient="landscape"/>
          <w:cols w:space="720" w:num="1"/>
        </w:sectPr>
      </w:pPr>
      <w:bookmarkStart w:id="30" w:name="block-32144289"/>
    </w:p>
    <w:bookmarkEnd w:id="29"/>
    <w:bookmarkEnd w:id="30"/>
    <w:p w14:paraId="63E52800">
      <w:pPr>
        <w:spacing w:before="0" w:after="0"/>
        <w:ind w:left="120"/>
        <w:jc w:val="left"/>
      </w:pPr>
      <w:bookmarkStart w:id="31" w:name="block-32144295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7B231F2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7E856478">
      <w:pPr>
        <w:spacing w:before="0" w:after="0" w:line="480" w:lineRule="auto"/>
        <w:ind w:left="120"/>
        <w:jc w:val="left"/>
      </w:pPr>
      <w:bookmarkStart w:id="32" w:name="d7c2c798-9b73-44dc-9a35-b94ca1af2727"/>
      <w:r>
        <w:rPr>
          <w:rFonts w:ascii="Times New Roman" w:hAnsi="Times New Roman"/>
          <w:b w:val="0"/>
          <w:i w:val="0"/>
          <w:color w:val="000000"/>
          <w:sz w:val="28"/>
        </w:rPr>
        <w:t>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32"/>
    </w:p>
    <w:p w14:paraId="4F41493B">
      <w:pPr>
        <w:spacing w:before="0" w:after="0" w:line="480" w:lineRule="auto"/>
        <w:ind w:left="120"/>
        <w:jc w:val="left"/>
      </w:pPr>
    </w:p>
    <w:p w14:paraId="68644907">
      <w:pPr>
        <w:spacing w:before="0" w:after="0"/>
        <w:ind w:left="120"/>
        <w:jc w:val="left"/>
      </w:pPr>
    </w:p>
    <w:p w14:paraId="3CFE789F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13E3AA3">
      <w:pPr>
        <w:spacing w:before="0" w:after="0" w:line="480" w:lineRule="auto"/>
        <w:ind w:left="120"/>
        <w:jc w:val="left"/>
      </w:pPr>
      <w:bookmarkStart w:id="33" w:name="7fc9b897-0499-435d-84f2-5e61bb8bfe4f"/>
      <w:r>
        <w:rPr>
          <w:rFonts w:ascii="Times New Roman" w:hAnsi="Times New Roman"/>
          <w:b w:val="0"/>
          <w:i w:val="0"/>
          <w:color w:val="000000"/>
          <w:sz w:val="28"/>
        </w:rPr>
        <w:t>Математика 5-6 классы. Методическое пособие/ Виленкин Н.Я. и др.-М.: Просвещение, 2023</w:t>
      </w:r>
      <w:bookmarkEnd w:id="33"/>
    </w:p>
    <w:p w14:paraId="302A3436">
      <w:pPr>
        <w:spacing w:before="0" w:after="0"/>
        <w:ind w:left="120"/>
        <w:jc w:val="left"/>
      </w:pPr>
    </w:p>
    <w:p w14:paraId="0F3C8E3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504E8BCC">
      <w:pPr>
        <w:spacing w:before="0" w:after="0" w:line="480" w:lineRule="auto"/>
        <w:ind w:left="120"/>
        <w:jc w:val="left"/>
      </w:pPr>
    </w:p>
    <w:p w14:paraId="37C8AA61">
      <w:pPr>
        <w:sectPr>
          <w:pgSz w:w="11906" w:h="16383"/>
          <w:cols w:space="720" w:num="1"/>
        </w:sectPr>
      </w:pPr>
      <w:bookmarkStart w:id="34" w:name="block-32144295"/>
    </w:p>
    <w:bookmarkEnd w:id="31"/>
    <w:bookmarkEnd w:id="34"/>
    <w:p w14:paraId="2978AFCC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25B654F3"/>
    <w:multiLevelType w:val="singleLevel"/>
    <w:tmpl w:val="25B654F3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42C469D"/>
    <w:rsid w:val="400F5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57</Pages>
  <TotalTime>0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2024-07-07T08:32:00Z</dcterms:created>
  <dc:creator>User</dc:creator>
  <cp:lastModifiedBy>User</cp:lastModifiedBy>
  <dcterms:modified xsi:type="dcterms:W3CDTF">2024-07-07T08:58:28Z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30D5995C3D9645068452675DB416CB56_12</vt:lpwstr>
  </property>
</Properties>
</file>